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207FD" w14:textId="77777777" w:rsidR="00F2655A" w:rsidRPr="007A23AB" w:rsidRDefault="00F2655A" w:rsidP="00F2655A">
      <w:pPr>
        <w:ind w:left="6372" w:firstLine="708"/>
        <w:jc w:val="right"/>
        <w:rPr>
          <w:rFonts w:ascii="Arial" w:hAnsi="Arial" w:cs="Arial"/>
          <w:sz w:val="20"/>
          <w:szCs w:val="20"/>
        </w:rPr>
      </w:pPr>
      <w:r w:rsidRPr="007A23AB">
        <w:rPr>
          <w:rFonts w:ascii="Arial" w:hAnsi="Arial" w:cs="Arial"/>
          <w:sz w:val="20"/>
          <w:szCs w:val="20"/>
        </w:rPr>
        <w:t>Załącznik nr 1</w:t>
      </w:r>
    </w:p>
    <w:p w14:paraId="010948C2" w14:textId="77777777" w:rsidR="00F2655A" w:rsidRPr="007A23AB" w:rsidRDefault="00F2655A" w:rsidP="00F2655A">
      <w:pPr>
        <w:jc w:val="right"/>
        <w:rPr>
          <w:rFonts w:ascii="Arial" w:hAnsi="Arial" w:cs="Arial"/>
          <w:sz w:val="20"/>
          <w:szCs w:val="20"/>
        </w:rPr>
      </w:pPr>
      <w:r w:rsidRPr="007A23A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14:paraId="5C38F7C4" w14:textId="77777777" w:rsidR="00F2655A" w:rsidRPr="007A23AB" w:rsidRDefault="00F2655A" w:rsidP="00F2655A">
      <w:pPr>
        <w:ind w:left="3538"/>
        <w:contextualSpacing/>
        <w:jc w:val="right"/>
        <w:rPr>
          <w:rFonts w:ascii="Arial" w:hAnsi="Arial" w:cs="Arial"/>
          <w:sz w:val="20"/>
          <w:szCs w:val="20"/>
        </w:rPr>
      </w:pPr>
      <w:r w:rsidRPr="007A23AB">
        <w:rPr>
          <w:rFonts w:ascii="Arial" w:hAnsi="Arial" w:cs="Arial"/>
          <w:sz w:val="20"/>
          <w:szCs w:val="20"/>
        </w:rPr>
        <w:tab/>
      </w:r>
      <w:r w:rsidRPr="007A23AB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......................................                                                                            (miejscowość, data)</w:t>
      </w:r>
    </w:p>
    <w:p w14:paraId="10860A60" w14:textId="77777777" w:rsidR="00F2655A" w:rsidRPr="007A23AB" w:rsidRDefault="00F2655A" w:rsidP="00F2655A">
      <w:pPr>
        <w:spacing w:line="240" w:lineRule="atLeast"/>
        <w:rPr>
          <w:rFonts w:ascii="Arial" w:hAnsi="Arial" w:cs="Arial"/>
          <w:sz w:val="20"/>
          <w:szCs w:val="20"/>
        </w:rPr>
      </w:pPr>
      <w:r w:rsidRPr="007A23AB">
        <w:rPr>
          <w:rFonts w:ascii="Arial" w:hAnsi="Arial" w:cs="Arial"/>
          <w:sz w:val="20"/>
          <w:szCs w:val="20"/>
        </w:rPr>
        <w:t>……………………………………..</w:t>
      </w:r>
    </w:p>
    <w:p w14:paraId="0148C099" w14:textId="77777777" w:rsidR="00F2655A" w:rsidRPr="00A029B6" w:rsidRDefault="00F2655A" w:rsidP="00F2655A">
      <w:pPr>
        <w:spacing w:line="240" w:lineRule="atLeast"/>
        <w:rPr>
          <w:rFonts w:ascii="Arial" w:hAnsi="Arial" w:cs="Arial"/>
          <w:i/>
          <w:sz w:val="20"/>
          <w:szCs w:val="20"/>
        </w:rPr>
      </w:pPr>
      <w:r w:rsidRPr="007A23AB">
        <w:rPr>
          <w:rFonts w:ascii="Arial" w:hAnsi="Arial" w:cs="Arial"/>
          <w:i/>
          <w:sz w:val="20"/>
          <w:szCs w:val="20"/>
        </w:rPr>
        <w:t xml:space="preserve">         (Nazwa Wykonawcy) </w:t>
      </w:r>
    </w:p>
    <w:p w14:paraId="5F115824" w14:textId="77777777" w:rsidR="00F2655A" w:rsidRPr="007A23AB" w:rsidRDefault="00F2655A" w:rsidP="00F2655A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 w:rsidRPr="007A23AB">
        <w:rPr>
          <w:rFonts w:ascii="Arial" w:hAnsi="Arial" w:cs="Arial"/>
          <w:b/>
          <w:sz w:val="20"/>
          <w:szCs w:val="20"/>
        </w:rPr>
        <w:t xml:space="preserve">OŚWIADCZENIE </w:t>
      </w:r>
    </w:p>
    <w:p w14:paraId="376F3D83" w14:textId="77777777" w:rsidR="00F2655A" w:rsidRPr="007A23AB" w:rsidRDefault="00F2655A" w:rsidP="00F2655A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 w:rsidRPr="007A23AB">
        <w:rPr>
          <w:rFonts w:ascii="Arial" w:hAnsi="Arial" w:cs="Arial"/>
          <w:b/>
          <w:sz w:val="20"/>
          <w:szCs w:val="20"/>
        </w:rPr>
        <w:t xml:space="preserve">o którym mowa w art. 125 ust. 1 ustawy pzp </w:t>
      </w:r>
    </w:p>
    <w:p w14:paraId="4197A720" w14:textId="77777777" w:rsidR="00F2655A" w:rsidRDefault="00F2655A" w:rsidP="00F2655A">
      <w:pPr>
        <w:jc w:val="both"/>
        <w:rPr>
          <w:rFonts w:ascii="Arial" w:hAnsi="Arial" w:cs="Arial"/>
          <w:sz w:val="20"/>
          <w:szCs w:val="20"/>
        </w:rPr>
      </w:pPr>
      <w:bookmarkStart w:id="0" w:name="_Hlk153188812"/>
      <w:r w:rsidRPr="007A23AB">
        <w:rPr>
          <w:rFonts w:ascii="Arial" w:hAnsi="Arial" w:cs="Arial"/>
          <w:sz w:val="20"/>
          <w:szCs w:val="20"/>
        </w:rPr>
        <w:t>Postępowanie o udzielenie zamówienia publicznego w trybie podstawowym pn</w:t>
      </w:r>
      <w:r>
        <w:rPr>
          <w:rFonts w:ascii="Arial" w:hAnsi="Arial" w:cs="Arial"/>
          <w:sz w:val="20"/>
          <w:szCs w:val="20"/>
        </w:rPr>
        <w:t>.</w:t>
      </w:r>
      <w:r w:rsidRPr="007A23AB">
        <w:rPr>
          <w:rFonts w:ascii="Arial" w:hAnsi="Arial" w:cs="Arial"/>
          <w:sz w:val="20"/>
          <w:szCs w:val="20"/>
        </w:rPr>
        <w:t xml:space="preserve">:  </w:t>
      </w:r>
      <w:bookmarkEnd w:id="0"/>
    </w:p>
    <w:p w14:paraId="71F35CF9" w14:textId="77777777" w:rsidR="00F2655A" w:rsidRPr="00B15F14" w:rsidRDefault="00F2655A" w:rsidP="00F2655A">
      <w:pPr>
        <w:jc w:val="both"/>
        <w:rPr>
          <w:rFonts w:ascii="Arial" w:hAnsi="Arial" w:cs="Arial"/>
          <w:b/>
          <w:sz w:val="20"/>
          <w:szCs w:val="20"/>
        </w:rPr>
      </w:pPr>
      <w:r w:rsidRPr="00B15F14">
        <w:rPr>
          <w:rFonts w:ascii="Arial" w:hAnsi="Arial" w:cs="Arial"/>
          <w:b/>
          <w:sz w:val="20"/>
          <w:szCs w:val="20"/>
        </w:rPr>
        <w:t>Przeglądy i naprawy wraz   z wymianą materiałów eksploatacyjnych ciągników oraz osprzętu będących w posiadaniu</w:t>
      </w:r>
      <w:r>
        <w:rPr>
          <w:rFonts w:ascii="Arial" w:hAnsi="Arial" w:cs="Arial"/>
          <w:b/>
          <w:sz w:val="20"/>
          <w:szCs w:val="20"/>
        </w:rPr>
        <w:t xml:space="preserve"> Zarządu Dróg Wojewódzkich w Zielonej Górze - </w:t>
      </w:r>
      <w:r w:rsidRPr="00B15F14">
        <w:rPr>
          <w:rFonts w:ascii="Arial" w:hAnsi="Arial" w:cs="Arial"/>
          <w:b/>
          <w:sz w:val="20"/>
          <w:szCs w:val="20"/>
        </w:rPr>
        <w:t>Rejonu Dróg Wojewódzkich w Kożuchowie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14:paraId="2042C14F" w14:textId="77777777" w:rsidR="00F2655A" w:rsidRPr="00B15F14" w:rsidRDefault="00F2655A" w:rsidP="00F2655A">
      <w:pPr>
        <w:ind w:right="282"/>
        <w:jc w:val="both"/>
        <w:rPr>
          <w:rFonts w:ascii="Arial" w:hAnsi="Arial" w:cs="Arial"/>
          <w:b/>
          <w:sz w:val="20"/>
          <w:szCs w:val="20"/>
        </w:rPr>
      </w:pPr>
    </w:p>
    <w:p w14:paraId="3BFEA920" w14:textId="77777777" w:rsidR="00F2655A" w:rsidRPr="00833A52" w:rsidRDefault="00F2655A" w:rsidP="00F2655A">
      <w:pPr>
        <w:numPr>
          <w:ilvl w:val="0"/>
          <w:numId w:val="17"/>
        </w:numPr>
        <w:spacing w:line="240" w:lineRule="atLeast"/>
        <w:ind w:right="5"/>
        <w:jc w:val="both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Oświadczam* że </w:t>
      </w:r>
      <w:r w:rsidRPr="00B15F14">
        <w:rPr>
          <w:rFonts w:ascii="Arial" w:hAnsi="Arial" w:cs="Arial"/>
          <w:b/>
          <w:sz w:val="20"/>
          <w:szCs w:val="20"/>
        </w:rPr>
        <w:t>nie podlegam wykluczeniu</w:t>
      </w:r>
      <w:r w:rsidRPr="00B15F14">
        <w:rPr>
          <w:rFonts w:ascii="Arial" w:hAnsi="Arial" w:cs="Arial"/>
          <w:sz w:val="20"/>
          <w:szCs w:val="20"/>
        </w:rPr>
        <w:t xml:space="preserve"> z postępowania na podstawie art. 108 ust. 1 oraz </w:t>
      </w:r>
      <w:r w:rsidRPr="00833A52">
        <w:rPr>
          <w:rFonts w:ascii="Arial" w:hAnsi="Arial" w:cs="Arial"/>
          <w:sz w:val="20"/>
          <w:szCs w:val="20"/>
        </w:rPr>
        <w:t>art. 109 ust.1 pkt 4 ustawy pzp.</w:t>
      </w:r>
      <w:r w:rsidRPr="00833A52">
        <w:rPr>
          <w:rFonts w:ascii="Arial" w:hAnsi="Arial" w:cs="Arial"/>
          <w:i/>
          <w:sz w:val="20"/>
          <w:szCs w:val="20"/>
        </w:rPr>
        <w:t xml:space="preserve">           </w:t>
      </w:r>
    </w:p>
    <w:p w14:paraId="33AAF7A8" w14:textId="77777777" w:rsidR="00F2655A" w:rsidRPr="00B15F14" w:rsidRDefault="00F2655A" w:rsidP="00F2655A">
      <w:pPr>
        <w:spacing w:line="240" w:lineRule="atLeast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</w:t>
      </w:r>
    </w:p>
    <w:p w14:paraId="40EBC95D" w14:textId="77777777" w:rsidR="00F2655A" w:rsidRPr="00B15F14" w:rsidRDefault="00F2655A" w:rsidP="00F2655A">
      <w:pPr>
        <w:numPr>
          <w:ilvl w:val="0"/>
          <w:numId w:val="17"/>
        </w:numPr>
        <w:spacing w:line="240" w:lineRule="auto"/>
        <w:ind w:right="282"/>
        <w:jc w:val="both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Oświadczam* że </w:t>
      </w:r>
      <w:r w:rsidRPr="00B15F14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B15F14">
        <w:rPr>
          <w:rFonts w:ascii="Arial" w:hAnsi="Arial" w:cs="Arial"/>
          <w:sz w:val="20"/>
          <w:szCs w:val="20"/>
        </w:rPr>
        <w:t xml:space="preserve"> z postępowania na podstawie art. ...... ustawy pzp </w:t>
      </w:r>
      <w:r w:rsidRPr="00B15F14">
        <w:rPr>
          <w:rFonts w:ascii="Arial" w:hAnsi="Arial" w:cs="Arial"/>
          <w:i/>
          <w:sz w:val="20"/>
          <w:szCs w:val="20"/>
        </w:rPr>
        <w:t>(podać mającą zastosowanie podstawę prawną wykluczenia spośród wymienionych w art</w:t>
      </w:r>
      <w:r w:rsidRPr="00B15F14">
        <w:rPr>
          <w:rFonts w:ascii="Arial" w:hAnsi="Arial" w:cs="Arial"/>
          <w:i/>
          <w:iCs/>
          <w:color w:val="000000"/>
          <w:sz w:val="20"/>
          <w:szCs w:val="20"/>
        </w:rPr>
        <w:t xml:space="preserve">. 108 ust. 1 pkt 1, 2, 5 lub art. 109 ust. 1 pkt 4 </w:t>
      </w:r>
      <w:r w:rsidRPr="00B15F14">
        <w:rPr>
          <w:rFonts w:ascii="Arial" w:hAnsi="Arial" w:cs="Arial"/>
          <w:i/>
          <w:sz w:val="20"/>
          <w:szCs w:val="20"/>
        </w:rPr>
        <w:t>ustawy pzp).</w:t>
      </w:r>
    </w:p>
    <w:p w14:paraId="3098CCC1" w14:textId="77777777" w:rsidR="00F2655A" w:rsidRPr="00B15F14" w:rsidRDefault="00F2655A" w:rsidP="00F2655A">
      <w:pPr>
        <w:ind w:left="708" w:right="282"/>
        <w:jc w:val="both"/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Pr="00B15F14">
        <w:rPr>
          <w:rFonts w:ascii="Arial" w:hAnsi="Arial" w:cs="Arial"/>
          <w:color w:val="000000"/>
          <w:sz w:val="20"/>
          <w:szCs w:val="20"/>
        </w:rPr>
        <w:t xml:space="preserve">110 ust. 2 </w:t>
      </w:r>
      <w:r w:rsidRPr="00B15F14">
        <w:rPr>
          <w:rFonts w:ascii="Arial" w:hAnsi="Arial" w:cs="Arial"/>
          <w:sz w:val="20"/>
          <w:szCs w:val="20"/>
        </w:rPr>
        <w:t>ustawy pzp, podjąłem następujące środki naprawcze:</w:t>
      </w:r>
    </w:p>
    <w:p w14:paraId="70F3C507" w14:textId="77777777" w:rsidR="00F2655A" w:rsidRPr="00B15F14" w:rsidRDefault="00F2655A" w:rsidP="00F2655A">
      <w:pPr>
        <w:ind w:right="282" w:firstLine="708"/>
        <w:jc w:val="both"/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                                                                                              </w:t>
      </w:r>
      <w:r w:rsidRPr="00B15F14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2DA913B" w14:textId="77777777" w:rsidR="00F2655A" w:rsidRPr="00B15F14" w:rsidRDefault="00F2655A" w:rsidP="00F2655A">
      <w:pPr>
        <w:numPr>
          <w:ilvl w:val="0"/>
          <w:numId w:val="17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Oświadczam* że </w:t>
      </w:r>
      <w:r w:rsidRPr="00B15F14">
        <w:rPr>
          <w:rFonts w:ascii="Arial" w:hAnsi="Arial" w:cs="Arial"/>
          <w:b/>
          <w:sz w:val="20"/>
          <w:szCs w:val="20"/>
        </w:rPr>
        <w:t>nie podlegam wykluczeniu</w:t>
      </w:r>
      <w:r w:rsidRPr="00B15F14">
        <w:rPr>
          <w:rFonts w:ascii="Arial" w:hAnsi="Arial" w:cs="Arial"/>
          <w:sz w:val="20"/>
          <w:szCs w:val="20"/>
        </w:rPr>
        <w:t xml:space="preserve"> z postępowania na podstawie art. 7 ust. 1 ustawy z dnia 13.04.2022 r. </w:t>
      </w:r>
      <w:r w:rsidRPr="00B15F14">
        <w:rPr>
          <w:rFonts w:ascii="Arial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narodowego.</w:t>
      </w:r>
    </w:p>
    <w:p w14:paraId="26026FA8" w14:textId="77777777" w:rsidR="00F2655A" w:rsidRPr="00B15F14" w:rsidRDefault="00F2655A" w:rsidP="00F2655A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46825719" w14:textId="77777777" w:rsidR="00F2655A" w:rsidRPr="00B15F14" w:rsidRDefault="00F2655A" w:rsidP="00F2655A">
      <w:pPr>
        <w:numPr>
          <w:ilvl w:val="0"/>
          <w:numId w:val="17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Oświadczam* że </w:t>
      </w:r>
      <w:r w:rsidRPr="00B15F14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B15F14">
        <w:rPr>
          <w:rFonts w:ascii="Arial" w:hAnsi="Arial" w:cs="Arial"/>
          <w:sz w:val="20"/>
          <w:szCs w:val="20"/>
        </w:rPr>
        <w:t xml:space="preserve"> z postępowania na podstawie art. 7 ust. 1 pkt ...... ustawy z dnia 13.04.2022 r. </w:t>
      </w:r>
      <w:r w:rsidRPr="00B15F14">
        <w:rPr>
          <w:rFonts w:ascii="Arial" w:hAnsi="Arial" w:cs="Arial"/>
          <w:i/>
          <w:sz w:val="20"/>
          <w:szCs w:val="20"/>
        </w:rPr>
        <w:t>o szczególnych rozwiązaniach w zakresie przeciwdziałania wspieraniu agresji na Ukrainę oraz służących ochronie bezpieczeństwa narodowego</w:t>
      </w:r>
      <w:r w:rsidRPr="00B15F14">
        <w:rPr>
          <w:rFonts w:ascii="Arial" w:hAnsi="Arial" w:cs="Arial"/>
          <w:sz w:val="20"/>
          <w:szCs w:val="20"/>
        </w:rPr>
        <w:t xml:space="preserve"> </w:t>
      </w:r>
      <w:r w:rsidRPr="00B15F14">
        <w:rPr>
          <w:rFonts w:ascii="Arial" w:hAnsi="Arial" w:cs="Arial"/>
          <w:i/>
          <w:sz w:val="20"/>
          <w:szCs w:val="20"/>
        </w:rPr>
        <w:t>(podać mającą zastosowanie podstawę prawną wykluczenia spośród wymienionych w art</w:t>
      </w:r>
      <w:r w:rsidRPr="00B15F14">
        <w:rPr>
          <w:rFonts w:ascii="Arial" w:hAnsi="Arial" w:cs="Arial"/>
          <w:i/>
          <w:iCs/>
          <w:color w:val="000000"/>
          <w:sz w:val="20"/>
          <w:szCs w:val="20"/>
        </w:rPr>
        <w:t>. 7 ust. 1).</w:t>
      </w:r>
    </w:p>
    <w:p w14:paraId="11543679" w14:textId="77777777" w:rsidR="00F2655A" w:rsidRPr="00B15F14" w:rsidRDefault="00F2655A" w:rsidP="00F2655A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66BA7202" w14:textId="77777777" w:rsidR="00F2655A" w:rsidRPr="00B15F14" w:rsidRDefault="00F2655A" w:rsidP="00F2655A">
      <w:pPr>
        <w:numPr>
          <w:ilvl w:val="0"/>
          <w:numId w:val="17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>Oświadczam</w:t>
      </w:r>
      <w:r w:rsidRPr="00B15F14">
        <w:rPr>
          <w:rFonts w:ascii="Arial" w:hAnsi="Arial" w:cs="Arial"/>
          <w:b/>
          <w:sz w:val="20"/>
          <w:szCs w:val="20"/>
        </w:rPr>
        <w:t xml:space="preserve">, że spełniam warunki udziału w postępowaniu </w:t>
      </w:r>
      <w:r w:rsidRPr="00B15F14">
        <w:rPr>
          <w:rFonts w:ascii="Arial" w:hAnsi="Arial" w:cs="Arial"/>
          <w:sz w:val="20"/>
          <w:szCs w:val="20"/>
        </w:rPr>
        <w:t xml:space="preserve">w zakresie ………………………………………………………………………………………………………… </w:t>
      </w:r>
      <w:r w:rsidRPr="00B15F14">
        <w:rPr>
          <w:rFonts w:ascii="Arial" w:hAnsi="Arial" w:cs="Arial"/>
          <w:i/>
          <w:sz w:val="20"/>
          <w:szCs w:val="20"/>
        </w:rPr>
        <w:t>(wskazać  jednostkę redakcyjną dokumentu –SWZ pkt 14.1, w której określono warunki udziału w postępowaniu)</w:t>
      </w:r>
    </w:p>
    <w:p w14:paraId="19B49D75" w14:textId="77777777" w:rsidR="00F2655A" w:rsidRPr="00B15F14" w:rsidRDefault="00F2655A" w:rsidP="00F2655A">
      <w:p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4109461B" w14:textId="77777777" w:rsidR="00F2655A" w:rsidRPr="00B15F14" w:rsidRDefault="00F2655A" w:rsidP="00F2655A">
      <w:pPr>
        <w:numPr>
          <w:ilvl w:val="0"/>
          <w:numId w:val="17"/>
        </w:numPr>
        <w:spacing w:after="40" w:line="240" w:lineRule="atLeast"/>
        <w:ind w:left="786" w:right="282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15F1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B15F14">
        <w:rPr>
          <w:rFonts w:ascii="Arial" w:hAnsi="Arial" w:cs="Arial"/>
          <w:sz w:val="20"/>
          <w:szCs w:val="20"/>
        </w:rPr>
        <w:tab/>
      </w:r>
      <w:r w:rsidRPr="00B15F14">
        <w:rPr>
          <w:rFonts w:ascii="Arial" w:hAnsi="Arial" w:cs="Arial"/>
          <w:sz w:val="20"/>
          <w:szCs w:val="20"/>
        </w:rPr>
        <w:tab/>
      </w:r>
      <w:r w:rsidRPr="00B15F14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BD340EB" w14:textId="77777777" w:rsidR="00F2655A" w:rsidRPr="00B15F14" w:rsidRDefault="00F2655A" w:rsidP="00F2655A">
      <w:pPr>
        <w:pStyle w:val="Zwykytekst1"/>
        <w:ind w:right="-340"/>
        <w:contextualSpacing/>
        <w:jc w:val="both"/>
        <w:rPr>
          <w:rFonts w:ascii="Arial" w:hAnsi="Arial" w:cs="Arial"/>
          <w:b/>
          <w:bCs/>
          <w:i/>
          <w:iCs/>
        </w:rPr>
      </w:pPr>
      <w:r w:rsidRPr="00B15F14">
        <w:rPr>
          <w:rFonts w:ascii="Arial" w:hAnsi="Arial" w:cs="Arial"/>
          <w:b/>
          <w:bCs/>
          <w:i/>
          <w:iCs/>
        </w:rPr>
        <w:t>*niepotrzebne skreślić</w:t>
      </w:r>
    </w:p>
    <w:p w14:paraId="126E3950" w14:textId="77777777" w:rsidR="00F2655A" w:rsidRDefault="00F2655A" w:rsidP="00F2655A">
      <w:pPr>
        <w:spacing w:line="240" w:lineRule="auto"/>
        <w:jc w:val="both"/>
        <w:rPr>
          <w:rFonts w:ascii="Arial" w:hAnsi="Arial" w:cs="Arial"/>
          <w:b/>
          <w:bCs/>
          <w:color w:val="333333"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Dokument należy podpisać </w:t>
      </w:r>
      <w:r w:rsidRPr="00B15F14">
        <w:rPr>
          <w:rFonts w:ascii="Arial" w:hAnsi="Arial" w:cs="Arial"/>
          <w:b/>
          <w:bCs/>
          <w:color w:val="333333"/>
          <w:sz w:val="20"/>
          <w:szCs w:val="20"/>
        </w:rPr>
        <w:t>kwalifikowanym podpisem elektronicznym lub podpisem zaufanym lub elektronicznym podpisem osobistym. </w:t>
      </w:r>
    </w:p>
    <w:p w14:paraId="07978B92" w14:textId="77777777" w:rsidR="004E1639" w:rsidRPr="00B15F14" w:rsidRDefault="004E1639" w:rsidP="00F2655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9995F8C" w14:textId="77777777" w:rsidR="00F2655A" w:rsidRPr="00B15F14" w:rsidRDefault="00F2655A" w:rsidP="00F2655A">
      <w:pPr>
        <w:spacing w:line="240" w:lineRule="auto"/>
        <w:ind w:right="282"/>
        <w:jc w:val="both"/>
        <w:rPr>
          <w:rFonts w:ascii="Arial" w:hAnsi="Arial" w:cs="Arial"/>
          <w:b/>
          <w:i/>
          <w:sz w:val="20"/>
          <w:szCs w:val="20"/>
        </w:rPr>
      </w:pPr>
      <w:r w:rsidRPr="00B15F14">
        <w:rPr>
          <w:rFonts w:ascii="Arial" w:hAnsi="Arial" w:cs="Arial"/>
          <w:b/>
          <w:i/>
          <w:sz w:val="20"/>
          <w:szCs w:val="20"/>
        </w:rPr>
        <w:t xml:space="preserve">Uwaga: </w:t>
      </w:r>
    </w:p>
    <w:p w14:paraId="7BF33B26" w14:textId="77777777" w:rsidR="00F2655A" w:rsidRPr="00B15F14" w:rsidRDefault="00F2655A" w:rsidP="00F2655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i/>
          <w:sz w:val="20"/>
          <w:szCs w:val="20"/>
        </w:rPr>
        <w:t xml:space="preserve">W przypadku wykonawców wspólnie ubiegających się o udzielenie zamówienia, oświadczenie składa każdy z wykonawców wspólnie ubiegających się o udzielenie zamówienia. Oświadczenie to potwierdza brak podstaw do wykluczenia oraz spełnianie warunków udziału w postępowaniu w zakresie, w jakim każdy z wykonawców wykazuje spełnianie warunków udziału w postępowaniu.      </w:t>
      </w:r>
    </w:p>
    <w:p w14:paraId="3D3110F9" w14:textId="77777777" w:rsidR="00F2655A" w:rsidRPr="00833A52" w:rsidRDefault="00F2655A" w:rsidP="00F2655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i/>
          <w:sz w:val="20"/>
          <w:szCs w:val="20"/>
        </w:rPr>
        <w:t xml:space="preserve">W przypadku gdy Wykonawca polega na zdolnościach lub sytuacji podmiotów udostępniających zasoby, składa </w:t>
      </w:r>
      <w:r w:rsidRPr="00B15F14">
        <w:rPr>
          <w:rFonts w:ascii="Arial" w:hAnsi="Arial" w:cs="Arial"/>
          <w:b/>
          <w:i/>
          <w:sz w:val="20"/>
          <w:szCs w:val="20"/>
        </w:rPr>
        <w:t>także oświadczenie  podmiotu udostępniającego zasoby</w:t>
      </w:r>
      <w:r w:rsidRPr="00B15F14">
        <w:rPr>
          <w:rFonts w:ascii="Arial" w:hAnsi="Arial" w:cs="Arial"/>
          <w:i/>
          <w:sz w:val="20"/>
          <w:szCs w:val="20"/>
        </w:rPr>
        <w:t>, potwierdzające brak podstaw do wykluczenia tego podmiotu oraz odpowiednio spełnianie warunków udziału w postępowaniu, w zakresie w jakim wykonawca powołuje się na jego zasoby.</w:t>
      </w:r>
      <w:bookmarkStart w:id="1" w:name="_Hlk79051189"/>
    </w:p>
    <w:p w14:paraId="1E64F727" w14:textId="77777777" w:rsidR="00F2655A" w:rsidRDefault="00F2655A" w:rsidP="00F2655A">
      <w:pPr>
        <w:rPr>
          <w:rFonts w:ascii="Arial Narrow" w:hAnsi="Arial Narrow"/>
          <w:sz w:val="18"/>
          <w:szCs w:val="20"/>
        </w:rPr>
      </w:pPr>
    </w:p>
    <w:p w14:paraId="226A4CB7" w14:textId="77777777" w:rsidR="00F2655A" w:rsidRDefault="00F2655A" w:rsidP="00F2655A">
      <w:pPr>
        <w:rPr>
          <w:rFonts w:ascii="Arial Narrow" w:hAnsi="Arial Narrow"/>
          <w:sz w:val="18"/>
          <w:szCs w:val="20"/>
        </w:rPr>
      </w:pPr>
    </w:p>
    <w:p w14:paraId="630DCF23" w14:textId="77777777" w:rsidR="00F2655A" w:rsidRDefault="00F2655A" w:rsidP="00F2655A">
      <w:pPr>
        <w:rPr>
          <w:rFonts w:ascii="Arial Narrow" w:hAnsi="Arial Narrow"/>
          <w:sz w:val="18"/>
          <w:szCs w:val="20"/>
        </w:rPr>
      </w:pPr>
    </w:p>
    <w:p w14:paraId="23D05692" w14:textId="77777777" w:rsidR="00F2655A" w:rsidRDefault="00F2655A" w:rsidP="00F2655A">
      <w:pPr>
        <w:rPr>
          <w:rFonts w:ascii="Arial Narrow" w:hAnsi="Arial Narrow"/>
          <w:sz w:val="18"/>
          <w:szCs w:val="20"/>
        </w:rPr>
      </w:pPr>
    </w:p>
    <w:p w14:paraId="3388834B" w14:textId="77777777" w:rsidR="00F2655A" w:rsidRPr="00B15F14" w:rsidRDefault="00F2655A" w:rsidP="00F2655A">
      <w:pPr>
        <w:ind w:left="6372" w:firstLine="708"/>
        <w:jc w:val="right"/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lastRenderedPageBreak/>
        <w:t>Załącznik nr 2</w:t>
      </w:r>
    </w:p>
    <w:p w14:paraId="1721B32F" w14:textId="77777777" w:rsidR="00F2655A" w:rsidRPr="00B15F14" w:rsidRDefault="00F2655A" w:rsidP="00F2655A">
      <w:pPr>
        <w:jc w:val="right"/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bookmarkEnd w:id="1"/>
    <w:p w14:paraId="02E3CAE0" w14:textId="77777777" w:rsidR="00F2655A" w:rsidRPr="00B15F14" w:rsidRDefault="00F2655A" w:rsidP="00F2655A">
      <w:pPr>
        <w:jc w:val="both"/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>..................................................</w:t>
      </w:r>
    </w:p>
    <w:p w14:paraId="77EA9AB6" w14:textId="77777777" w:rsidR="00F2655A" w:rsidRPr="00262D08" w:rsidRDefault="00F2655A" w:rsidP="00F2655A">
      <w:pPr>
        <w:jc w:val="both"/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i/>
          <w:sz w:val="20"/>
          <w:szCs w:val="20"/>
        </w:rPr>
        <w:t>(pełna nazwa podmiotu oddającego potencjał)</w:t>
      </w:r>
    </w:p>
    <w:p w14:paraId="7E3E1FD1" w14:textId="77777777" w:rsidR="00F2655A" w:rsidRPr="000F7541" w:rsidRDefault="00F2655A" w:rsidP="00F2655A">
      <w:pPr>
        <w:pStyle w:val="Zwykytekst1"/>
        <w:tabs>
          <w:tab w:val="left" w:pos="9214"/>
        </w:tabs>
        <w:spacing w:before="120"/>
        <w:contextualSpacing/>
        <w:jc w:val="center"/>
        <w:rPr>
          <w:rFonts w:ascii="Arial Narrow" w:hAnsi="Arial Narrow"/>
          <w:b/>
          <w:sz w:val="28"/>
          <w:szCs w:val="28"/>
        </w:rPr>
      </w:pPr>
      <w:r w:rsidRPr="000F7541">
        <w:rPr>
          <w:rFonts w:ascii="Arial Narrow" w:hAnsi="Arial Narrow"/>
          <w:b/>
          <w:sz w:val="28"/>
          <w:szCs w:val="28"/>
        </w:rPr>
        <w:t>ZOBOWIĄZANIE  DO  UDOSTĘPNIENIA  ZASOBÓW</w:t>
      </w:r>
    </w:p>
    <w:p w14:paraId="305794D4" w14:textId="77777777" w:rsidR="00F2655A" w:rsidRPr="00D24250" w:rsidRDefault="00F2655A" w:rsidP="00F2655A">
      <w:pPr>
        <w:pStyle w:val="Zwykytekst1"/>
        <w:tabs>
          <w:tab w:val="left" w:pos="9214"/>
        </w:tabs>
        <w:spacing w:before="120"/>
        <w:contextualSpacing/>
        <w:jc w:val="center"/>
        <w:rPr>
          <w:rFonts w:ascii="Arial Narrow" w:hAnsi="Arial Narrow"/>
        </w:rPr>
      </w:pPr>
      <w:r w:rsidRPr="00D24250">
        <w:rPr>
          <w:rFonts w:ascii="Arial Narrow" w:hAnsi="Arial Narrow"/>
        </w:rPr>
        <w:t>(opcjonalnie)</w:t>
      </w:r>
    </w:p>
    <w:p w14:paraId="2AF56541" w14:textId="77777777" w:rsidR="00F2655A" w:rsidRPr="00B15F14" w:rsidRDefault="00F2655A" w:rsidP="00F2655A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</w:rPr>
      </w:pPr>
      <w:r w:rsidRPr="00B15F14">
        <w:rPr>
          <w:rFonts w:ascii="Arial" w:hAnsi="Arial" w:cs="Arial"/>
        </w:rPr>
        <w:t>Działając na podstawie art. 118 ustawy prawo zamówień publicznych oświadczam, iż zobowiązuję się do oddania swoich zasobów w zakresie</w:t>
      </w:r>
    </w:p>
    <w:p w14:paraId="233A3918" w14:textId="77777777" w:rsidR="00F2655A" w:rsidRPr="00B15F14" w:rsidRDefault="00F2655A" w:rsidP="00F2655A">
      <w:pPr>
        <w:pStyle w:val="Zwykytekst1"/>
        <w:spacing w:before="120"/>
        <w:ind w:right="-1"/>
        <w:jc w:val="both"/>
        <w:rPr>
          <w:rFonts w:ascii="Arial" w:hAnsi="Arial" w:cs="Arial"/>
        </w:rPr>
      </w:pPr>
      <w:r w:rsidRPr="00B15F14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0BAD1654" w14:textId="77777777" w:rsidR="00F2655A" w:rsidRPr="00B15F14" w:rsidRDefault="00F2655A" w:rsidP="00F2655A">
      <w:pPr>
        <w:jc w:val="center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i/>
          <w:sz w:val="20"/>
          <w:szCs w:val="20"/>
        </w:rPr>
        <w:t>(określenie zasobu* – zdolności zawodowe)</w:t>
      </w:r>
    </w:p>
    <w:p w14:paraId="0A3E485F" w14:textId="77777777" w:rsidR="00F2655A" w:rsidRPr="00B15F14" w:rsidRDefault="00F2655A" w:rsidP="00F2655A">
      <w:pPr>
        <w:pStyle w:val="Zwykytekst1"/>
        <w:tabs>
          <w:tab w:val="left" w:pos="9214"/>
        </w:tabs>
        <w:spacing w:before="120"/>
        <w:ind w:right="-1"/>
        <w:jc w:val="both"/>
        <w:rPr>
          <w:rFonts w:ascii="Arial" w:hAnsi="Arial" w:cs="Arial"/>
        </w:rPr>
      </w:pPr>
      <w:r w:rsidRPr="00B15F14">
        <w:rPr>
          <w:rFonts w:ascii="Arial" w:hAnsi="Arial" w:cs="Arial"/>
        </w:rPr>
        <w:t>do dyspozycji Wykonawcy:</w:t>
      </w:r>
    </w:p>
    <w:p w14:paraId="126B0C4D" w14:textId="77777777" w:rsidR="00F2655A" w:rsidRPr="00B15F14" w:rsidRDefault="00F2655A" w:rsidP="00F2655A">
      <w:pPr>
        <w:pStyle w:val="Zwykytekst1"/>
        <w:spacing w:before="120"/>
        <w:ind w:right="-1"/>
        <w:jc w:val="both"/>
        <w:rPr>
          <w:rFonts w:ascii="Arial" w:hAnsi="Arial" w:cs="Arial"/>
        </w:rPr>
      </w:pPr>
      <w:r w:rsidRPr="00B15F14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2FC3AAC2" w14:textId="77777777" w:rsidR="00F2655A" w:rsidRPr="00B15F14" w:rsidRDefault="00F2655A" w:rsidP="00F2655A">
      <w:pPr>
        <w:jc w:val="center"/>
        <w:rPr>
          <w:rFonts w:ascii="Arial" w:hAnsi="Arial" w:cs="Arial"/>
          <w:i/>
          <w:sz w:val="20"/>
          <w:szCs w:val="20"/>
        </w:rPr>
      </w:pPr>
      <w:r w:rsidRPr="00B15F14">
        <w:rPr>
          <w:rFonts w:ascii="Arial" w:hAnsi="Arial" w:cs="Arial"/>
          <w:i/>
          <w:sz w:val="20"/>
          <w:szCs w:val="20"/>
        </w:rPr>
        <w:t>(nazwa Wykonawcy)</w:t>
      </w:r>
    </w:p>
    <w:p w14:paraId="007AA494" w14:textId="77777777" w:rsidR="00F2655A" w:rsidRPr="00B15F14" w:rsidRDefault="00F2655A" w:rsidP="00F2655A">
      <w:pPr>
        <w:rPr>
          <w:rFonts w:ascii="Arial" w:hAnsi="Arial" w:cs="Arial"/>
          <w:sz w:val="20"/>
          <w:szCs w:val="20"/>
        </w:rPr>
      </w:pPr>
    </w:p>
    <w:p w14:paraId="7C087BE8" w14:textId="77777777" w:rsidR="00F2655A" w:rsidRDefault="00F2655A" w:rsidP="00F2655A">
      <w:pPr>
        <w:rPr>
          <w:rFonts w:ascii="Arial" w:hAnsi="Arial" w:cs="Arial"/>
          <w:sz w:val="20"/>
          <w:szCs w:val="20"/>
        </w:rPr>
      </w:pPr>
      <w:r w:rsidRPr="00B15F14">
        <w:rPr>
          <w:rFonts w:ascii="Arial" w:hAnsi="Arial" w:cs="Arial"/>
          <w:sz w:val="20"/>
          <w:szCs w:val="20"/>
        </w:rPr>
        <w:t xml:space="preserve">na potrzeby realizacji zamówienia pod nazwą: </w:t>
      </w:r>
    </w:p>
    <w:p w14:paraId="6C8671AF" w14:textId="77777777" w:rsidR="00F2655A" w:rsidRDefault="00F2655A" w:rsidP="00F2655A">
      <w:pPr>
        <w:pStyle w:val="Zwykytekst1"/>
        <w:spacing w:before="120"/>
        <w:ind w:right="283"/>
        <w:jc w:val="both"/>
        <w:rPr>
          <w:rFonts w:ascii="Arial" w:eastAsia="Calibri" w:hAnsi="Arial" w:cs="Arial"/>
          <w:b/>
          <w:lang w:eastAsia="en-US"/>
        </w:rPr>
      </w:pPr>
      <w:r w:rsidRPr="00F2655A">
        <w:rPr>
          <w:rFonts w:ascii="Arial" w:eastAsia="Calibri" w:hAnsi="Arial" w:cs="Arial"/>
          <w:b/>
          <w:lang w:eastAsia="en-US"/>
        </w:rPr>
        <w:t xml:space="preserve">Przeglądy i naprawy wraz   z wymianą materiałów eksploatacyjnych ciągników oraz osprzętu będących w posiadaniu Zarządu Dróg Wojewódzkich w Zielonej Górze - Rejonu Dróg Wojewódzkich w Kożuchowie. </w:t>
      </w:r>
    </w:p>
    <w:p w14:paraId="7CC43C6F" w14:textId="77777777" w:rsidR="00F2655A" w:rsidRDefault="00F2655A" w:rsidP="00F2655A">
      <w:pPr>
        <w:pStyle w:val="Zwykytekst1"/>
        <w:spacing w:before="120"/>
        <w:ind w:right="283"/>
        <w:jc w:val="both"/>
        <w:rPr>
          <w:rFonts w:ascii="Arial" w:hAnsi="Arial" w:cs="Arial"/>
        </w:rPr>
      </w:pPr>
    </w:p>
    <w:p w14:paraId="0F4F63E4" w14:textId="77777777" w:rsidR="00F2655A" w:rsidRPr="00262D08" w:rsidRDefault="00F2655A" w:rsidP="00F2655A">
      <w:pPr>
        <w:pStyle w:val="Zwykytekst1"/>
        <w:spacing w:before="120"/>
        <w:ind w:right="283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Oświadczam, iż:</w:t>
      </w:r>
    </w:p>
    <w:p w14:paraId="73B7D527" w14:textId="77777777" w:rsidR="00F2655A" w:rsidRPr="00262D08" w:rsidRDefault="00F2655A" w:rsidP="00F2655A">
      <w:pPr>
        <w:pStyle w:val="Zwykytekst1"/>
        <w:numPr>
          <w:ilvl w:val="0"/>
          <w:numId w:val="9"/>
        </w:numPr>
        <w:spacing w:before="120"/>
        <w:ind w:hanging="720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udostępniam Wykonawcy ww. zasoby, w następującym zakresie:</w:t>
      </w:r>
    </w:p>
    <w:p w14:paraId="6E792344" w14:textId="77777777" w:rsidR="00F2655A" w:rsidRPr="00262D08" w:rsidRDefault="00F2655A" w:rsidP="00F2655A">
      <w:pPr>
        <w:pStyle w:val="Zwykytekst1"/>
        <w:spacing w:before="120"/>
        <w:ind w:left="720" w:hanging="720"/>
        <w:contextualSpacing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384AC956" w14:textId="77777777" w:rsidR="00F2655A" w:rsidRPr="00262D08" w:rsidRDefault="00F2655A" w:rsidP="00F2655A">
      <w:pPr>
        <w:pStyle w:val="Zwykytekst1"/>
        <w:spacing w:before="120"/>
        <w:ind w:left="426" w:hanging="720"/>
        <w:contextualSpacing/>
        <w:jc w:val="center"/>
        <w:rPr>
          <w:rFonts w:ascii="Arial" w:hAnsi="Arial" w:cs="Arial"/>
        </w:rPr>
      </w:pPr>
      <w:r w:rsidRPr="00262D08">
        <w:rPr>
          <w:rFonts w:ascii="Arial" w:hAnsi="Arial" w:cs="Arial"/>
          <w:i/>
          <w:iCs/>
          <w:color w:val="000000"/>
        </w:rPr>
        <w:t>(określenie zasobu – zdolność zawodowa (wiedza i doświadczenie), osoby (potencjał kadrowy))</w:t>
      </w:r>
    </w:p>
    <w:p w14:paraId="281AB5CB" w14:textId="77777777" w:rsidR="00F2655A" w:rsidRPr="00262D08" w:rsidRDefault="00F2655A" w:rsidP="00F2655A">
      <w:pPr>
        <w:pStyle w:val="Zwykytekst1"/>
        <w:spacing w:before="120"/>
        <w:ind w:left="720" w:hanging="720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23BD0683" w14:textId="77777777" w:rsidR="00F2655A" w:rsidRPr="00262D08" w:rsidRDefault="00F2655A" w:rsidP="00F2655A">
      <w:pPr>
        <w:spacing w:after="160" w:line="259" w:lineRule="auto"/>
        <w:ind w:left="-284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262D08">
        <w:rPr>
          <w:rFonts w:ascii="Arial" w:hAnsi="Arial" w:cs="Arial"/>
          <w:i/>
          <w:color w:val="000000"/>
          <w:sz w:val="20"/>
          <w:szCs w:val="20"/>
        </w:rPr>
        <w:t xml:space="preserve">(należy podać informacje umożliwiające ocenę spełnienia warunków, </w:t>
      </w:r>
      <w:r w:rsidRPr="00262D08">
        <w:rPr>
          <w:rFonts w:ascii="Arial" w:hAnsi="Arial" w:cs="Arial"/>
          <w:bCs/>
          <w:i/>
          <w:color w:val="000000"/>
          <w:sz w:val="20"/>
          <w:szCs w:val="20"/>
        </w:rPr>
        <w:t xml:space="preserve">określonych w pkt 14.1.d) Instrukcji, </w:t>
      </w:r>
      <w:r w:rsidRPr="00262D08">
        <w:rPr>
          <w:rFonts w:ascii="Arial" w:hAnsi="Arial" w:cs="Arial"/>
          <w:i/>
          <w:color w:val="000000"/>
          <w:sz w:val="20"/>
          <w:szCs w:val="20"/>
        </w:rPr>
        <w:t>przez udostępniane zasoby)</w:t>
      </w:r>
    </w:p>
    <w:p w14:paraId="25AF9A4C" w14:textId="77777777" w:rsidR="00F2655A" w:rsidRPr="00262D08" w:rsidRDefault="00F2655A" w:rsidP="00F2655A">
      <w:pPr>
        <w:pStyle w:val="Zwykytekst1"/>
        <w:numPr>
          <w:ilvl w:val="0"/>
          <w:numId w:val="9"/>
        </w:numPr>
        <w:spacing w:before="120"/>
        <w:ind w:right="283" w:hanging="720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sposób i okres udostępnienia wykonawcy i wykorzystania przez niego moich zasobów przy wykonywaniu zamówienia:</w:t>
      </w:r>
    </w:p>
    <w:p w14:paraId="5CBF0CC1" w14:textId="77777777" w:rsidR="00F2655A" w:rsidRPr="00262D08" w:rsidRDefault="00F2655A" w:rsidP="00F2655A">
      <w:pPr>
        <w:pStyle w:val="Zwykytekst1"/>
        <w:spacing w:before="120"/>
        <w:ind w:left="709" w:hanging="720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…………………………………………………………………………………………………………..…..………</w:t>
      </w:r>
    </w:p>
    <w:p w14:paraId="28593C54" w14:textId="77777777" w:rsidR="00F2655A" w:rsidRPr="00262D08" w:rsidRDefault="00F2655A" w:rsidP="00F2655A">
      <w:pPr>
        <w:pStyle w:val="Zwykytekst1"/>
        <w:numPr>
          <w:ilvl w:val="0"/>
          <w:numId w:val="9"/>
        </w:numPr>
        <w:spacing w:before="120"/>
        <w:ind w:left="142" w:hanging="207"/>
        <w:jc w:val="both"/>
        <w:rPr>
          <w:rFonts w:ascii="Arial" w:hAnsi="Arial" w:cs="Arial"/>
        </w:rPr>
      </w:pPr>
      <w:bookmarkStart w:id="2" w:name="_Hlk63760045"/>
      <w:r w:rsidRPr="00262D08">
        <w:rPr>
          <w:rFonts w:ascii="Arial" w:hAnsi="Arial" w:cs="Arial"/>
        </w:rPr>
        <w:t xml:space="preserve">           zakres naszego udziału przy wykonywaniu tego zamówienia będzie następujący:</w:t>
      </w:r>
    </w:p>
    <w:p w14:paraId="026C31CB" w14:textId="77777777" w:rsidR="00F2655A" w:rsidRPr="00262D08" w:rsidRDefault="00F2655A" w:rsidP="00F2655A">
      <w:pPr>
        <w:pStyle w:val="Zwykytekst1"/>
        <w:spacing w:before="120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…….……………………………………………………………………………………………………</w:t>
      </w:r>
    </w:p>
    <w:p w14:paraId="0BBEF2F8" w14:textId="77777777" w:rsidR="00F2655A" w:rsidRPr="00262D08" w:rsidRDefault="00F2655A" w:rsidP="00F2655A">
      <w:pPr>
        <w:pStyle w:val="Zwykytekst1"/>
        <w:numPr>
          <w:ilvl w:val="0"/>
          <w:numId w:val="9"/>
        </w:numPr>
        <w:spacing w:before="120"/>
        <w:ind w:right="283" w:hanging="720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 xml:space="preserve">zrealizuję* / nie zrealizuję* usługi, których wskazane zdolności dotyczą w następującym zakresie: </w:t>
      </w:r>
    </w:p>
    <w:p w14:paraId="377BCCBE" w14:textId="77777777" w:rsidR="00F2655A" w:rsidRPr="00262D08" w:rsidRDefault="00F2655A" w:rsidP="00F2655A">
      <w:pPr>
        <w:pStyle w:val="Zwykytekst1"/>
        <w:spacing w:before="120"/>
        <w:ind w:left="720" w:hanging="720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……………………………………………………………………………………………………………..………</w:t>
      </w:r>
    </w:p>
    <w:p w14:paraId="236A6BC8" w14:textId="77777777" w:rsidR="00F2655A" w:rsidRPr="00262D08" w:rsidRDefault="00F2655A" w:rsidP="00F2655A">
      <w:pPr>
        <w:pStyle w:val="Zwykytekst1"/>
        <w:spacing w:before="120"/>
        <w:ind w:left="720" w:hanging="720"/>
        <w:jc w:val="both"/>
        <w:rPr>
          <w:rFonts w:ascii="Arial" w:hAnsi="Arial" w:cs="Arial"/>
        </w:rPr>
      </w:pPr>
    </w:p>
    <w:bookmarkEnd w:id="2"/>
    <w:p w14:paraId="44B5AF3F" w14:textId="77777777" w:rsidR="00F2655A" w:rsidRPr="00262D08" w:rsidRDefault="00F2655A" w:rsidP="00F2655A">
      <w:pPr>
        <w:pStyle w:val="Zwykytekst1"/>
        <w:spacing w:before="120"/>
        <w:ind w:right="-341"/>
        <w:jc w:val="both"/>
        <w:rPr>
          <w:rFonts w:ascii="Arial" w:hAnsi="Arial" w:cs="Arial"/>
        </w:rPr>
      </w:pPr>
      <w:r w:rsidRPr="00262D08">
        <w:rPr>
          <w:rFonts w:ascii="Arial" w:hAnsi="Arial" w:cs="Arial"/>
        </w:rPr>
        <w:t>__________________ dnia __ __ _____ roku</w:t>
      </w:r>
    </w:p>
    <w:p w14:paraId="0910EAB1" w14:textId="77777777" w:rsidR="00F2655A" w:rsidRPr="00262D08" w:rsidRDefault="00F2655A" w:rsidP="00F2655A">
      <w:pPr>
        <w:pStyle w:val="NormalnyWeb"/>
        <w:spacing w:after="0" w:afterAutospacing="0" w:line="276" w:lineRule="auto"/>
        <w:jc w:val="both"/>
        <w:rPr>
          <w:rFonts w:ascii="Arial" w:hAnsi="Arial" w:cs="Arial"/>
          <w:color w:val="666666"/>
          <w:sz w:val="18"/>
          <w:szCs w:val="18"/>
        </w:rPr>
      </w:pPr>
      <w:bookmarkStart w:id="3" w:name="_Hlk97534616"/>
      <w:r w:rsidRPr="00262D08">
        <w:rPr>
          <w:rFonts w:ascii="Arial" w:hAnsi="Arial" w:cs="Arial"/>
          <w:sz w:val="18"/>
          <w:szCs w:val="18"/>
        </w:rPr>
        <w:t xml:space="preserve">Dokument należy podpisać </w:t>
      </w:r>
      <w:r w:rsidRPr="00262D08">
        <w:rPr>
          <w:rFonts w:ascii="Arial" w:hAnsi="Arial" w:cs="Arial"/>
          <w:b/>
          <w:bCs/>
          <w:color w:val="333333"/>
          <w:sz w:val="18"/>
          <w:szCs w:val="18"/>
        </w:rPr>
        <w:t>kwalifikowanym podpisem elektronicznym lub podpisem zaufanym lub elektronicznym podpisem osobistym.</w:t>
      </w:r>
    </w:p>
    <w:bookmarkEnd w:id="3"/>
    <w:p w14:paraId="690843DE" w14:textId="77777777" w:rsidR="00F2655A" w:rsidRPr="00262D08" w:rsidRDefault="00F2655A" w:rsidP="00F2655A">
      <w:pPr>
        <w:pStyle w:val="Zwykytekst1"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262D08">
        <w:rPr>
          <w:rFonts w:ascii="Arial" w:hAnsi="Arial" w:cs="Arial"/>
          <w:i/>
          <w:iCs/>
          <w:sz w:val="18"/>
          <w:szCs w:val="18"/>
        </w:rPr>
        <w:t>*podać właściwe</w:t>
      </w:r>
    </w:p>
    <w:p w14:paraId="7D2084FF" w14:textId="77777777" w:rsidR="00F2655A" w:rsidRPr="00262D08" w:rsidRDefault="00F2655A" w:rsidP="00F2655A">
      <w:pPr>
        <w:pStyle w:val="Zwykytekst1"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262D08">
        <w:rPr>
          <w:rFonts w:ascii="Arial" w:hAnsi="Arial" w:cs="Arial"/>
          <w:i/>
          <w:iCs/>
          <w:sz w:val="18"/>
          <w:szCs w:val="18"/>
        </w:rPr>
        <w:t>**niepotrzebne skreślić</w:t>
      </w:r>
    </w:p>
    <w:p w14:paraId="639B134F" w14:textId="77777777" w:rsidR="00F2655A" w:rsidRPr="00262D08" w:rsidRDefault="00F2655A" w:rsidP="00F2655A">
      <w:pPr>
        <w:pStyle w:val="Zwykytekst"/>
        <w:jc w:val="both"/>
        <w:rPr>
          <w:rFonts w:ascii="Arial" w:hAnsi="Arial" w:cs="Arial"/>
          <w:i/>
          <w:sz w:val="18"/>
          <w:szCs w:val="18"/>
        </w:rPr>
      </w:pPr>
      <w:r w:rsidRPr="00262D08">
        <w:rPr>
          <w:rFonts w:ascii="Arial" w:hAnsi="Arial" w:cs="Arial"/>
          <w:i/>
          <w:sz w:val="18"/>
          <w:szCs w:val="18"/>
        </w:rPr>
        <w:t xml:space="preserve">UWAGA: </w:t>
      </w:r>
    </w:p>
    <w:p w14:paraId="4F40B476" w14:textId="77777777" w:rsidR="00F2655A" w:rsidRPr="00262D08" w:rsidRDefault="00F2655A" w:rsidP="00F2655A">
      <w:pPr>
        <w:pStyle w:val="Zwykytekst"/>
        <w:jc w:val="both"/>
        <w:rPr>
          <w:rFonts w:ascii="Arial" w:hAnsi="Arial" w:cs="Arial"/>
          <w:i/>
          <w:sz w:val="18"/>
          <w:szCs w:val="18"/>
        </w:rPr>
      </w:pPr>
      <w:r w:rsidRPr="00262D08">
        <w:rPr>
          <w:rFonts w:ascii="Arial" w:hAnsi="Arial" w:cs="Arial"/>
          <w:i/>
          <w:sz w:val="18"/>
          <w:szCs w:val="18"/>
        </w:rPr>
        <w:t>Zamiast niniejszego Formularza można przedstawić inne dokumenty, które określają w szczególności:</w:t>
      </w:r>
    </w:p>
    <w:p w14:paraId="0057E8E4" w14:textId="77777777" w:rsidR="00F2655A" w:rsidRPr="00262D08" w:rsidRDefault="00F2655A" w:rsidP="00F2655A">
      <w:pPr>
        <w:pStyle w:val="Zwykytekst"/>
        <w:tabs>
          <w:tab w:val="left" w:pos="284"/>
        </w:tabs>
        <w:jc w:val="both"/>
        <w:rPr>
          <w:rFonts w:ascii="Arial" w:hAnsi="Arial" w:cs="Arial"/>
          <w:i/>
          <w:sz w:val="18"/>
          <w:szCs w:val="18"/>
        </w:rPr>
      </w:pPr>
      <w:r w:rsidRPr="00262D08">
        <w:rPr>
          <w:rFonts w:ascii="Arial" w:hAnsi="Arial" w:cs="Arial"/>
          <w:i/>
          <w:sz w:val="18"/>
          <w:szCs w:val="18"/>
        </w:rPr>
        <w:t>a)</w:t>
      </w:r>
      <w:r w:rsidRPr="00262D08">
        <w:rPr>
          <w:rFonts w:ascii="Arial" w:hAnsi="Arial" w:cs="Arial"/>
          <w:i/>
          <w:sz w:val="18"/>
          <w:szCs w:val="18"/>
        </w:rPr>
        <w:tab/>
        <w:t>zakres  dostępnych Wykonawcy zasobów podmiotu udostepniającego,</w:t>
      </w:r>
    </w:p>
    <w:p w14:paraId="478E1405" w14:textId="77777777" w:rsidR="00F2655A" w:rsidRPr="00262D08" w:rsidRDefault="00F2655A" w:rsidP="00F2655A">
      <w:pPr>
        <w:pStyle w:val="Zwykytekst"/>
        <w:tabs>
          <w:tab w:val="left" w:pos="284"/>
        </w:tabs>
        <w:jc w:val="both"/>
        <w:rPr>
          <w:rFonts w:ascii="Arial" w:hAnsi="Arial" w:cs="Arial"/>
          <w:i/>
          <w:sz w:val="18"/>
          <w:szCs w:val="18"/>
        </w:rPr>
      </w:pPr>
      <w:r w:rsidRPr="00262D08">
        <w:rPr>
          <w:rFonts w:ascii="Arial" w:hAnsi="Arial" w:cs="Arial"/>
          <w:i/>
          <w:sz w:val="18"/>
          <w:szCs w:val="18"/>
        </w:rPr>
        <w:t>b)</w:t>
      </w:r>
      <w:r w:rsidRPr="00262D08">
        <w:rPr>
          <w:rFonts w:ascii="Arial" w:hAnsi="Arial" w:cs="Arial"/>
          <w:i/>
          <w:sz w:val="18"/>
          <w:szCs w:val="18"/>
        </w:rPr>
        <w:tab/>
        <w:t xml:space="preserve">sposób i okres udostepnienia wykonawcy i wykorzystania przez niego zasobów podmiotu udostepniającego te zasoby przy wykonywaniu zamówienia, </w:t>
      </w:r>
    </w:p>
    <w:p w14:paraId="30A2EF91" w14:textId="77777777" w:rsidR="00F2655A" w:rsidRPr="00262D08" w:rsidRDefault="00F2655A" w:rsidP="00F2655A">
      <w:pPr>
        <w:pStyle w:val="Zwykytekst"/>
        <w:tabs>
          <w:tab w:val="left" w:pos="284"/>
        </w:tabs>
        <w:jc w:val="both"/>
        <w:rPr>
          <w:rFonts w:ascii="Arial" w:hAnsi="Arial" w:cs="Arial"/>
          <w:sz w:val="18"/>
          <w:szCs w:val="18"/>
        </w:rPr>
        <w:sectPr w:rsidR="00F2655A" w:rsidRPr="00262D08" w:rsidSect="00F2655A">
          <w:pgSz w:w="11899" w:h="16838"/>
          <w:pgMar w:top="1134" w:right="1411" w:bottom="1135" w:left="1416" w:header="708" w:footer="708" w:gutter="0"/>
          <w:cols w:space="60"/>
          <w:noEndnote/>
        </w:sectPr>
      </w:pPr>
      <w:r w:rsidRPr="00262D08">
        <w:rPr>
          <w:rFonts w:ascii="Arial" w:hAnsi="Arial" w:cs="Arial"/>
          <w:i/>
          <w:sz w:val="18"/>
          <w:szCs w:val="18"/>
        </w:rPr>
        <w:t>c)  czy i w jakim zakresie podmiot udostępniający zasoby, na zdolnościach którego wykonawca polega w odniesieniu do warunków w postępowaniu dotyczących doświadczenia, zrealizuje usługi, których wskazane zdolności dotyczą.</w:t>
      </w:r>
    </w:p>
    <w:p w14:paraId="75CD572D" w14:textId="77777777" w:rsidR="00F2655A" w:rsidRPr="000E4C4E" w:rsidRDefault="00F2655A" w:rsidP="00F2655A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0E4C4E">
        <w:rPr>
          <w:rFonts w:ascii="Arial" w:hAnsi="Arial" w:cs="Arial"/>
          <w:sz w:val="20"/>
          <w:szCs w:val="20"/>
        </w:rPr>
        <w:lastRenderedPageBreak/>
        <w:tab/>
      </w:r>
      <w:r w:rsidRPr="000E4C4E">
        <w:rPr>
          <w:rFonts w:ascii="Arial" w:hAnsi="Arial" w:cs="Arial"/>
          <w:sz w:val="20"/>
          <w:szCs w:val="20"/>
        </w:rPr>
        <w:tab/>
      </w:r>
      <w:r w:rsidRPr="000E4C4E">
        <w:rPr>
          <w:rFonts w:ascii="Arial" w:hAnsi="Arial" w:cs="Arial"/>
          <w:sz w:val="20"/>
          <w:szCs w:val="20"/>
        </w:rPr>
        <w:tab/>
      </w:r>
      <w:r w:rsidRPr="000E4C4E">
        <w:rPr>
          <w:rFonts w:ascii="Arial" w:hAnsi="Arial" w:cs="Arial"/>
          <w:sz w:val="20"/>
          <w:szCs w:val="20"/>
        </w:rPr>
        <w:tab/>
      </w:r>
      <w:bookmarkStart w:id="4" w:name="_Hlk79050440"/>
      <w:r w:rsidRPr="000E4C4E">
        <w:rPr>
          <w:rFonts w:ascii="Arial" w:hAnsi="Arial" w:cs="Arial"/>
          <w:sz w:val="20"/>
          <w:szCs w:val="20"/>
        </w:rPr>
        <w:t xml:space="preserve">           </w:t>
      </w:r>
      <w:r w:rsidRPr="000E4C4E">
        <w:rPr>
          <w:rFonts w:ascii="Arial" w:hAnsi="Arial" w:cs="Arial"/>
          <w:sz w:val="20"/>
          <w:szCs w:val="20"/>
        </w:rPr>
        <w:tab/>
      </w:r>
      <w:r w:rsidRPr="000E4C4E">
        <w:rPr>
          <w:rFonts w:ascii="Arial" w:hAnsi="Arial" w:cs="Arial"/>
          <w:sz w:val="20"/>
          <w:szCs w:val="20"/>
        </w:rPr>
        <w:tab/>
      </w:r>
      <w:r w:rsidRPr="000E4C4E">
        <w:rPr>
          <w:rFonts w:ascii="Arial" w:hAnsi="Arial" w:cs="Arial"/>
          <w:sz w:val="20"/>
          <w:szCs w:val="20"/>
        </w:rPr>
        <w:tab/>
        <w:t xml:space="preserve"> </w:t>
      </w:r>
      <w:r w:rsidRPr="000E4C4E">
        <w:rPr>
          <w:rFonts w:ascii="Arial" w:hAnsi="Arial" w:cs="Arial"/>
          <w:bCs/>
          <w:sz w:val="20"/>
          <w:szCs w:val="20"/>
          <w:shd w:val="clear" w:color="auto" w:fill="FFFFFF"/>
        </w:rPr>
        <w:t>Załącznik nr 3</w:t>
      </w:r>
    </w:p>
    <w:p w14:paraId="619660D1" w14:textId="77777777" w:rsidR="00F2655A" w:rsidRPr="000E4C4E" w:rsidRDefault="00F2655A" w:rsidP="00F2655A">
      <w:pPr>
        <w:ind w:left="6372" w:firstLine="708"/>
        <w:jc w:val="center"/>
        <w:rPr>
          <w:rFonts w:ascii="Arial" w:hAnsi="Arial" w:cs="Arial"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0E4C4E">
        <w:rPr>
          <w:rFonts w:ascii="Arial" w:hAnsi="Arial" w:cs="Arial"/>
          <w:bCs/>
          <w:sz w:val="20"/>
          <w:szCs w:val="20"/>
          <w:shd w:val="clear" w:color="auto" w:fill="FFFFFF"/>
        </w:rPr>
        <w:t>do formularza oferty</w:t>
      </w:r>
    </w:p>
    <w:p w14:paraId="610D1B59" w14:textId="77777777" w:rsidR="00F2655A" w:rsidRPr="000E4C4E" w:rsidRDefault="00F2655A" w:rsidP="00F2655A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0E4C4E">
        <w:rPr>
          <w:rFonts w:ascii="Arial" w:hAnsi="Arial" w:cs="Arial"/>
          <w:bCs/>
          <w:sz w:val="20"/>
          <w:szCs w:val="20"/>
          <w:shd w:val="clear" w:color="auto" w:fill="FFFFFF"/>
        </w:rPr>
        <w:t>………………………………………</w:t>
      </w:r>
    </w:p>
    <w:p w14:paraId="4EDF14F9" w14:textId="77777777" w:rsidR="00F2655A" w:rsidRPr="000E4C4E" w:rsidRDefault="00F2655A" w:rsidP="00F2655A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0E4C4E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(Nazwa Wykonawcy)</w:t>
      </w:r>
    </w:p>
    <w:p w14:paraId="5F348705" w14:textId="77777777" w:rsidR="00F2655A" w:rsidRPr="000E4C4E" w:rsidRDefault="00F2655A" w:rsidP="00F2655A">
      <w:pPr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7D2CC09A" w14:textId="77777777" w:rsidR="00F2655A" w:rsidRPr="000E4C4E" w:rsidRDefault="00F2655A" w:rsidP="00F2655A">
      <w:pPr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0E4C4E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 WYKONAWCÓW  WSPÓLNIE  UBIEGAJĄCYCH  SIĘ  </w:t>
      </w:r>
    </w:p>
    <w:p w14:paraId="38E5C277" w14:textId="77777777" w:rsidR="00F2655A" w:rsidRPr="000E4C4E" w:rsidRDefault="00F2655A" w:rsidP="00F2655A">
      <w:pPr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0E4C4E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 UDZIELENIE ZAMÓWIENIA </w:t>
      </w:r>
    </w:p>
    <w:p w14:paraId="61622612" w14:textId="77777777" w:rsidR="00F2655A" w:rsidRPr="000E4C4E" w:rsidRDefault="00F2655A" w:rsidP="00F2655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E4C4E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złożone na podstawie art. 117 ust. 4 ustawy pzp </w:t>
      </w:r>
      <w:r w:rsidRPr="000E4C4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D5B6E63" w14:textId="77777777" w:rsidR="00F2655A" w:rsidRPr="000E4C4E" w:rsidRDefault="00F2655A" w:rsidP="00F2655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07A68A62" w14:textId="77777777" w:rsidR="00F2655A" w:rsidRDefault="00F2655A" w:rsidP="00F2655A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bookmarkStart w:id="5" w:name="_Hlk97534117"/>
      <w:r w:rsidRPr="000E4C4E">
        <w:rPr>
          <w:rFonts w:ascii="Arial" w:hAnsi="Arial" w:cs="Arial"/>
          <w:sz w:val="20"/>
          <w:szCs w:val="20"/>
        </w:rPr>
        <w:t>Postępowanie o udzielenie zamówienia publicznego w trybie podstawowym pn.:</w:t>
      </w:r>
      <w:r w:rsidRPr="000E4C4E">
        <w:rPr>
          <w:rFonts w:ascii="Arial" w:hAnsi="Arial" w:cs="Arial"/>
          <w:b/>
          <w:sz w:val="20"/>
          <w:szCs w:val="20"/>
        </w:rPr>
        <w:t xml:space="preserve"> </w:t>
      </w:r>
    </w:p>
    <w:p w14:paraId="1B1790D8" w14:textId="77777777" w:rsidR="00F2655A" w:rsidRDefault="00F2655A" w:rsidP="00F2655A">
      <w:pPr>
        <w:jc w:val="both"/>
        <w:rPr>
          <w:rFonts w:ascii="Arial" w:hAnsi="Arial" w:cs="Arial"/>
          <w:b/>
          <w:sz w:val="20"/>
          <w:szCs w:val="20"/>
        </w:rPr>
      </w:pPr>
      <w:r w:rsidRPr="00F2655A">
        <w:rPr>
          <w:rFonts w:ascii="Arial" w:hAnsi="Arial" w:cs="Arial"/>
          <w:b/>
          <w:sz w:val="20"/>
          <w:szCs w:val="20"/>
        </w:rPr>
        <w:t>Przeglądy i naprawy wraz   z wymianą materiałów eksploatacyjnych ciągników oraz osprzętu będących w posiadaniu Zarządu Dróg Wojewódzkich w Zielonej Górze - Rejonu Dróg Wojewódzkich w Kożuchowie.</w:t>
      </w:r>
    </w:p>
    <w:p w14:paraId="721C6DA1" w14:textId="77777777" w:rsidR="00F2655A" w:rsidRPr="000E4C4E" w:rsidRDefault="00F2655A" w:rsidP="00F2655A">
      <w:pPr>
        <w:jc w:val="both"/>
        <w:rPr>
          <w:rFonts w:ascii="Arial" w:hAnsi="Arial" w:cs="Arial"/>
          <w:b/>
          <w:sz w:val="20"/>
          <w:szCs w:val="20"/>
        </w:rPr>
      </w:pPr>
    </w:p>
    <w:bookmarkEnd w:id="5"/>
    <w:p w14:paraId="47A6BE69" w14:textId="77777777" w:rsidR="00F2655A" w:rsidRPr="00727D86" w:rsidRDefault="00F2655A" w:rsidP="00F2655A">
      <w:pPr>
        <w:spacing w:line="360" w:lineRule="auto"/>
        <w:rPr>
          <w:rFonts w:ascii="Arial Narrow" w:hAnsi="Arial Narrow" w:cs="Arial"/>
        </w:rPr>
      </w:pPr>
      <w:r w:rsidRPr="000E4C4E">
        <w:rPr>
          <w:rFonts w:ascii="Arial" w:hAnsi="Arial" w:cs="Arial"/>
          <w:sz w:val="20"/>
          <w:szCs w:val="20"/>
        </w:rPr>
        <w:t>My, Wykonawcy wspólnie ubiegający się o udzielenie zamówienia publicznego</w:t>
      </w:r>
      <w:r w:rsidRPr="003A2C88">
        <w:rPr>
          <w:rFonts w:ascii="Arial Narrow" w:hAnsi="Arial Narrow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9"/>
        <w:gridCol w:w="2042"/>
        <w:gridCol w:w="3452"/>
      </w:tblGrid>
      <w:tr w:rsidR="00BE7E46" w14:paraId="02F5BFDC" w14:textId="77777777" w:rsidTr="00F2655A">
        <w:tc>
          <w:tcPr>
            <w:tcW w:w="3823" w:type="dxa"/>
          </w:tcPr>
          <w:p w14:paraId="62E3A4F9" w14:textId="77777777" w:rsidR="00F2655A" w:rsidRPr="0014257A" w:rsidRDefault="00F2655A" w:rsidP="00F2655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2218" w:type="dxa"/>
          </w:tcPr>
          <w:p w14:paraId="523CD4B3" w14:textId="77777777" w:rsidR="00F2655A" w:rsidRPr="0014257A" w:rsidRDefault="00F2655A" w:rsidP="00F2655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3706" w:type="dxa"/>
          </w:tcPr>
          <w:p w14:paraId="02B8B49E" w14:textId="77777777" w:rsidR="00F2655A" w:rsidRPr="0014257A" w:rsidRDefault="00F2655A" w:rsidP="00F2655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Osoby uprawnione do reprezentacji</w:t>
            </w:r>
          </w:p>
        </w:tc>
      </w:tr>
      <w:tr w:rsidR="00BE7E46" w14:paraId="74A3D7B0" w14:textId="77777777" w:rsidTr="00F2655A">
        <w:tc>
          <w:tcPr>
            <w:tcW w:w="3823" w:type="dxa"/>
          </w:tcPr>
          <w:p w14:paraId="28CDFFB7" w14:textId="77777777" w:rsidR="00F2655A" w:rsidRPr="0014257A" w:rsidRDefault="00F2655A" w:rsidP="00F2655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218" w:type="dxa"/>
          </w:tcPr>
          <w:p w14:paraId="01D7E114" w14:textId="77777777" w:rsidR="00F2655A" w:rsidRPr="006E1028" w:rsidRDefault="00F2655A" w:rsidP="00F2655A">
            <w:pPr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6" w:type="dxa"/>
          </w:tcPr>
          <w:p w14:paraId="51E260AE" w14:textId="77777777" w:rsidR="00F2655A" w:rsidRPr="006E1028" w:rsidRDefault="00F2655A" w:rsidP="00F2655A">
            <w:pPr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BE7E46" w14:paraId="31B0FFDA" w14:textId="77777777" w:rsidTr="00F2655A">
        <w:tc>
          <w:tcPr>
            <w:tcW w:w="3823" w:type="dxa"/>
          </w:tcPr>
          <w:p w14:paraId="4C968208" w14:textId="77777777" w:rsidR="00F2655A" w:rsidRPr="0014257A" w:rsidRDefault="00F2655A" w:rsidP="00F2655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218" w:type="dxa"/>
          </w:tcPr>
          <w:p w14:paraId="450759ED" w14:textId="77777777" w:rsidR="00F2655A" w:rsidRPr="006E1028" w:rsidRDefault="00F2655A" w:rsidP="00F2655A">
            <w:pPr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706" w:type="dxa"/>
          </w:tcPr>
          <w:p w14:paraId="4611BDF3" w14:textId="77777777" w:rsidR="00F2655A" w:rsidRPr="006E1028" w:rsidRDefault="00F2655A" w:rsidP="00F2655A">
            <w:pPr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6E54093C" w14:textId="77777777" w:rsidR="00F2655A" w:rsidRPr="006E1028" w:rsidRDefault="00F2655A" w:rsidP="00F2655A">
      <w:pPr>
        <w:spacing w:line="360" w:lineRule="auto"/>
        <w:rPr>
          <w:rFonts w:ascii="Arial Narrow" w:hAnsi="Arial Narrow" w:cs="Arial"/>
          <w:b/>
          <w:sz w:val="18"/>
          <w:szCs w:val="18"/>
        </w:rPr>
      </w:pPr>
    </w:p>
    <w:p w14:paraId="28F34819" w14:textId="77777777" w:rsidR="00F2655A" w:rsidRDefault="00F2655A" w:rsidP="00F2655A">
      <w:pPr>
        <w:spacing w:line="360" w:lineRule="auto"/>
        <w:jc w:val="both"/>
        <w:rPr>
          <w:rFonts w:ascii="Arial Narrow" w:hAnsi="Arial Narrow" w:cs="Arial"/>
        </w:rPr>
      </w:pPr>
      <w:r w:rsidRPr="003A2C88">
        <w:rPr>
          <w:rFonts w:ascii="Arial Narrow" w:hAnsi="Arial Narrow" w:cs="Arial"/>
        </w:rPr>
        <w:t>Oświadczamy, że:</w:t>
      </w:r>
    </w:p>
    <w:p w14:paraId="18219FF5" w14:textId="77777777" w:rsidR="00F2655A" w:rsidRDefault="00F2655A" w:rsidP="00F2655A">
      <w:pPr>
        <w:numPr>
          <w:ilvl w:val="0"/>
          <w:numId w:val="18"/>
        </w:numPr>
        <w:spacing w:after="160" w:line="240" w:lineRule="auto"/>
        <w:contextualSpacing/>
        <w:jc w:val="both"/>
        <w:rPr>
          <w:rFonts w:ascii="Arial Narrow" w:hAnsi="Arial Narrow" w:cs="Arial"/>
        </w:rPr>
      </w:pPr>
      <w:r w:rsidRPr="003A2C88">
        <w:rPr>
          <w:rFonts w:ascii="Arial Narrow" w:hAnsi="Arial Narrow" w:cs="Arial"/>
        </w:rPr>
        <w:t xml:space="preserve">Warunek w zakresie zdolności technicznej lub zawodowej, </w:t>
      </w:r>
      <w:r w:rsidRPr="00363AD2">
        <w:rPr>
          <w:rFonts w:ascii="Arial Narrow" w:hAnsi="Arial Narrow" w:cs="Arial"/>
          <w:u w:val="single"/>
        </w:rPr>
        <w:t>dotyczący doświadczenia</w:t>
      </w:r>
      <w:r w:rsidRPr="003A2C88">
        <w:rPr>
          <w:rFonts w:ascii="Arial Narrow" w:hAnsi="Arial Narrow" w:cs="Arial"/>
        </w:rPr>
        <w:t>, opisany w pkt 14.1.d.1) SWZ spełnia/ją w naszym imieniu Wykonawca/cy:</w:t>
      </w:r>
    </w:p>
    <w:p w14:paraId="5D02284F" w14:textId="77777777" w:rsidR="00F2655A" w:rsidRPr="0014257A" w:rsidRDefault="00F2655A" w:rsidP="00F2655A">
      <w:pPr>
        <w:spacing w:after="160" w:line="240" w:lineRule="auto"/>
        <w:ind w:left="720"/>
        <w:contextualSpacing/>
        <w:jc w:val="both"/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7"/>
        <w:gridCol w:w="5476"/>
      </w:tblGrid>
      <w:tr w:rsidR="00BE7E46" w14:paraId="378F9903" w14:textId="77777777" w:rsidTr="00F2655A">
        <w:tc>
          <w:tcPr>
            <w:tcW w:w="3823" w:type="dxa"/>
          </w:tcPr>
          <w:p w14:paraId="36D14248" w14:textId="77777777" w:rsidR="00F2655A" w:rsidRPr="0014257A" w:rsidRDefault="00F2655A" w:rsidP="00F2655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5924" w:type="dxa"/>
          </w:tcPr>
          <w:p w14:paraId="14E886FF" w14:textId="77777777" w:rsidR="00F2655A" w:rsidRPr="0014257A" w:rsidRDefault="00F2655A" w:rsidP="00F2655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Usługi, które będą wykonywane przez Wykonawcę*</w:t>
            </w:r>
          </w:p>
        </w:tc>
      </w:tr>
      <w:tr w:rsidR="00BE7E46" w14:paraId="7E4C9E99" w14:textId="77777777" w:rsidTr="00F2655A">
        <w:tc>
          <w:tcPr>
            <w:tcW w:w="3823" w:type="dxa"/>
          </w:tcPr>
          <w:p w14:paraId="1AEDE0A8" w14:textId="77777777" w:rsidR="00F2655A" w:rsidRPr="0014257A" w:rsidRDefault="00F2655A" w:rsidP="00F2655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924" w:type="dxa"/>
          </w:tcPr>
          <w:p w14:paraId="32D05B55" w14:textId="77777777" w:rsidR="00F2655A" w:rsidRPr="006E1028" w:rsidRDefault="00F2655A" w:rsidP="00F2655A">
            <w:pPr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BE7E46" w14:paraId="2C7D54CE" w14:textId="77777777" w:rsidTr="00F2655A">
        <w:tc>
          <w:tcPr>
            <w:tcW w:w="3823" w:type="dxa"/>
          </w:tcPr>
          <w:p w14:paraId="5C6D41CD" w14:textId="77777777" w:rsidR="00F2655A" w:rsidRPr="0014257A" w:rsidRDefault="00F2655A" w:rsidP="00F2655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4257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924" w:type="dxa"/>
          </w:tcPr>
          <w:p w14:paraId="668236CD" w14:textId="77777777" w:rsidR="00F2655A" w:rsidRPr="006E1028" w:rsidRDefault="00F2655A" w:rsidP="00F2655A">
            <w:pPr>
              <w:spacing w:line="36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5F2B1FC0" w14:textId="77777777" w:rsidR="00F2655A" w:rsidRDefault="00F2655A" w:rsidP="00F2655A">
      <w:pPr>
        <w:spacing w:line="360" w:lineRule="auto"/>
        <w:rPr>
          <w:rFonts w:ascii="Arial" w:hAnsi="Arial" w:cs="Arial"/>
          <w:sz w:val="20"/>
          <w:szCs w:val="20"/>
        </w:rPr>
      </w:pPr>
      <w:r w:rsidRPr="0014257A">
        <w:rPr>
          <w:rFonts w:ascii="Arial" w:hAnsi="Arial" w:cs="Arial"/>
          <w:sz w:val="20"/>
          <w:szCs w:val="20"/>
        </w:rPr>
        <w:t>*wskazać dokładny zakres usług, zgodny z opisem wynikającym z pkt 14.1.d.1) SWZ</w:t>
      </w:r>
    </w:p>
    <w:p w14:paraId="146DFC71" w14:textId="77777777" w:rsidR="00F2655A" w:rsidRPr="0014257A" w:rsidRDefault="00F2655A" w:rsidP="00F2655A">
      <w:pPr>
        <w:spacing w:line="360" w:lineRule="auto"/>
        <w:rPr>
          <w:rFonts w:ascii="Arial" w:hAnsi="Arial" w:cs="Arial"/>
          <w:sz w:val="20"/>
          <w:szCs w:val="20"/>
        </w:rPr>
      </w:pPr>
    </w:p>
    <w:p w14:paraId="5A7A3FE9" w14:textId="77777777" w:rsidR="00F2655A" w:rsidRDefault="00F2655A" w:rsidP="00F2655A">
      <w:pPr>
        <w:spacing w:line="240" w:lineRule="auto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727D86">
        <w:rPr>
          <w:rFonts w:ascii="Arial" w:hAnsi="Arial" w:cs="Arial"/>
          <w:b/>
          <w:sz w:val="18"/>
          <w:szCs w:val="18"/>
        </w:rPr>
        <w:t xml:space="preserve">Dokument należy podpisać kwalifikowanym podpisem elektronicznym lub podpisem zaufanym lub elektronicznym podpisem osobistym </w:t>
      </w:r>
      <w:r w:rsidRPr="00727D86">
        <w:rPr>
          <w:rFonts w:ascii="Arial" w:hAnsi="Arial" w:cs="Arial"/>
          <w:b/>
          <w:sz w:val="18"/>
          <w:szCs w:val="18"/>
          <w:u w:val="single"/>
        </w:rPr>
        <w:t>przez wszystkich wykonawców</w:t>
      </w:r>
      <w:r w:rsidRPr="00727D86">
        <w:rPr>
          <w:rFonts w:ascii="Arial" w:hAnsi="Arial" w:cs="Arial"/>
          <w:b/>
          <w:sz w:val="18"/>
          <w:szCs w:val="18"/>
        </w:rPr>
        <w:t xml:space="preserve"> wspólnie ubiegających się o udzielenie zamówienia.</w:t>
      </w:r>
      <w:r w:rsidRPr="00727D86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1EF2A4B7" w14:textId="77777777" w:rsidR="00F2655A" w:rsidRPr="00727D86" w:rsidRDefault="00F2655A" w:rsidP="00F2655A">
      <w:pPr>
        <w:spacing w:line="240" w:lineRule="aut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5DA5B681" w14:textId="77777777" w:rsidR="00F2655A" w:rsidRPr="00727D86" w:rsidRDefault="00F2655A" w:rsidP="00F2655A">
      <w:pPr>
        <w:shd w:val="clear" w:color="auto" w:fill="FFFFFF"/>
        <w:spacing w:line="24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727D86">
        <w:rPr>
          <w:rFonts w:ascii="Arial" w:hAnsi="Arial" w:cs="Arial"/>
          <w:b/>
          <w:bCs/>
          <w:sz w:val="18"/>
          <w:szCs w:val="18"/>
          <w:u w:val="single"/>
        </w:rPr>
        <w:t>Podstawa prawna złożenia oświadczenia:</w:t>
      </w:r>
    </w:p>
    <w:p w14:paraId="39574B48" w14:textId="77777777" w:rsidR="00F2655A" w:rsidRPr="00727D86" w:rsidRDefault="00F2655A" w:rsidP="00F2655A">
      <w:pPr>
        <w:shd w:val="clear" w:color="auto" w:fill="FFFFFF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27D86">
        <w:rPr>
          <w:rFonts w:ascii="Arial" w:hAnsi="Arial" w:cs="Arial"/>
          <w:sz w:val="18"/>
          <w:szCs w:val="18"/>
        </w:rPr>
        <w:t xml:space="preserve">W odniesieniu do warunków dotyczących doświadczenia wykonawcy wspólnie ubiegający się o udzielenie zamówienia mogą polegać na zdolnościach tych z wykonawców, którzy wykonają usługi, do realizacji których te zdolności są wymagane </w:t>
      </w:r>
      <w:r w:rsidRPr="00727D86">
        <w:rPr>
          <w:rFonts w:ascii="Arial" w:hAnsi="Arial" w:cs="Arial"/>
          <w:b/>
          <w:bCs/>
          <w:sz w:val="18"/>
          <w:szCs w:val="18"/>
        </w:rPr>
        <w:t>(art. 117 ust. 3 Pzp</w:t>
      </w:r>
      <w:r w:rsidRPr="00727D86">
        <w:rPr>
          <w:rFonts w:ascii="Arial" w:hAnsi="Arial" w:cs="Arial"/>
          <w:sz w:val="18"/>
          <w:szCs w:val="18"/>
        </w:rPr>
        <w:t>).</w:t>
      </w:r>
    </w:p>
    <w:p w14:paraId="64EFC985" w14:textId="77777777" w:rsidR="00F2655A" w:rsidRPr="00727D86" w:rsidRDefault="00F2655A" w:rsidP="00F2655A">
      <w:pPr>
        <w:shd w:val="clear" w:color="auto" w:fill="FFFFFF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27D86">
        <w:rPr>
          <w:rFonts w:ascii="Arial" w:hAnsi="Arial" w:cs="Arial"/>
          <w:sz w:val="18"/>
          <w:szCs w:val="18"/>
        </w:rPr>
        <w:t xml:space="preserve">W przypadku, o którym mowa w art. 117 ust. 3, wykonawcy wspólnie ubiegający się o udzielenie zamówienia dołączają do oferty oświadczenie, z którego wynika, które usługi  wykonają poszczególni wykonawcy </w:t>
      </w:r>
      <w:r w:rsidRPr="00727D86">
        <w:rPr>
          <w:rFonts w:ascii="Arial" w:hAnsi="Arial" w:cs="Arial"/>
          <w:b/>
          <w:bCs/>
          <w:sz w:val="18"/>
          <w:szCs w:val="18"/>
        </w:rPr>
        <w:t>(art. 117 ust. 4 Pzp).</w:t>
      </w:r>
    </w:p>
    <w:p w14:paraId="5E12CE47" w14:textId="77777777" w:rsidR="00F2655A" w:rsidRPr="00727D86" w:rsidRDefault="00F2655A" w:rsidP="00F2655A">
      <w:pPr>
        <w:shd w:val="clear" w:color="auto" w:fill="FFFFFF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27D86">
        <w:rPr>
          <w:rFonts w:ascii="Arial" w:hAnsi="Arial" w:cs="Arial"/>
          <w:sz w:val="18"/>
          <w:szCs w:val="18"/>
        </w:rPr>
        <w:t xml:space="preserve">Zgodnie z opinią UZP obowiązek złożenia oświadczenia, o którym mowa w art. 117 ust. 4 ustawy pzp, dotyczy również wykonawców, prowadzących działalność   w 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  z działalnością prowadzoną w ramach spółki cywilnej, nie jest sama spółka lecz jej wspólnicy.  Tym samym, na gruncie przepisów dotyczących zamówień publicznych, przedsiębiorców prowadzących działalność w formie spółki cywilnej, należy traktować jak wykonawców wspólnie ubiegających się o udzielenie zamówienia. </w:t>
      </w:r>
    </w:p>
    <w:p w14:paraId="12806744" w14:textId="77777777" w:rsidR="00F2655A" w:rsidRDefault="00F2655A" w:rsidP="00F2655A">
      <w:pPr>
        <w:shd w:val="clear" w:color="auto" w:fill="FFFFFF"/>
        <w:spacing w:after="120"/>
        <w:jc w:val="both"/>
        <w:rPr>
          <w:rFonts w:ascii="Arial Narrow" w:hAnsi="Arial Narrow" w:cs="Arial"/>
          <w:sz w:val="16"/>
          <w:szCs w:val="16"/>
        </w:rPr>
      </w:pPr>
    </w:p>
    <w:p w14:paraId="63065DA3" w14:textId="77777777" w:rsidR="00F2655A" w:rsidRDefault="00F2655A" w:rsidP="00F2655A">
      <w:pPr>
        <w:shd w:val="clear" w:color="auto" w:fill="FFFFFF"/>
        <w:spacing w:after="120"/>
        <w:jc w:val="both"/>
        <w:rPr>
          <w:rFonts w:ascii="Arial Narrow" w:hAnsi="Arial Narrow" w:cs="Arial"/>
          <w:sz w:val="16"/>
          <w:szCs w:val="16"/>
        </w:rPr>
      </w:pPr>
    </w:p>
    <w:p w14:paraId="0643306D" w14:textId="77777777" w:rsidR="00F2655A" w:rsidRDefault="00F2655A" w:rsidP="00F2655A">
      <w:pPr>
        <w:shd w:val="clear" w:color="auto" w:fill="FFFFFF"/>
        <w:spacing w:after="120"/>
        <w:jc w:val="both"/>
        <w:rPr>
          <w:rFonts w:ascii="Arial Narrow" w:hAnsi="Arial Narrow" w:cs="Arial"/>
          <w:sz w:val="16"/>
          <w:szCs w:val="16"/>
        </w:rPr>
      </w:pPr>
    </w:p>
    <w:bookmarkEnd w:id="4"/>
    <w:p w14:paraId="5AA582E3" w14:textId="77777777" w:rsidR="00F2655A" w:rsidRPr="0014257A" w:rsidRDefault="00F2655A" w:rsidP="00F2655A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14257A">
        <w:rPr>
          <w:rFonts w:ascii="Arial" w:hAnsi="Arial" w:cs="Arial"/>
          <w:bCs/>
          <w:sz w:val="20"/>
          <w:szCs w:val="20"/>
          <w:shd w:val="clear" w:color="auto" w:fill="FFFFFF"/>
        </w:rPr>
        <w:lastRenderedPageBreak/>
        <w:t>Załącznik nr 4</w:t>
      </w:r>
    </w:p>
    <w:p w14:paraId="1A9B2EA3" w14:textId="77777777" w:rsidR="00F2655A" w:rsidRPr="0014257A" w:rsidRDefault="00F2655A" w:rsidP="00F2655A">
      <w:pPr>
        <w:jc w:val="right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14257A">
        <w:rPr>
          <w:rFonts w:ascii="Arial" w:hAnsi="Arial" w:cs="Arial"/>
          <w:bCs/>
          <w:sz w:val="20"/>
          <w:szCs w:val="20"/>
          <w:shd w:val="clear" w:color="auto" w:fill="FFFFFF"/>
        </w:rPr>
        <w:t>do formularza oferty</w:t>
      </w:r>
    </w:p>
    <w:p w14:paraId="4E58D378" w14:textId="77777777" w:rsidR="00F2655A" w:rsidRPr="0014257A" w:rsidRDefault="00F2655A" w:rsidP="00F2655A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14257A">
        <w:rPr>
          <w:rFonts w:ascii="Arial" w:hAnsi="Arial" w:cs="Arial"/>
          <w:bCs/>
          <w:sz w:val="20"/>
          <w:szCs w:val="20"/>
          <w:shd w:val="clear" w:color="auto" w:fill="FFFFFF"/>
        </w:rPr>
        <w:t>………………………………………</w:t>
      </w:r>
    </w:p>
    <w:p w14:paraId="40B57B89" w14:textId="77777777" w:rsidR="00F2655A" w:rsidRPr="0014257A" w:rsidRDefault="00F2655A" w:rsidP="00F2655A">
      <w:pPr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14257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(Nazwa Wykonawcy)</w:t>
      </w:r>
    </w:p>
    <w:p w14:paraId="0D51018D" w14:textId="77777777" w:rsidR="00F2655A" w:rsidRPr="0014257A" w:rsidRDefault="00F2655A" w:rsidP="00F2655A">
      <w:pPr>
        <w:jc w:val="center"/>
        <w:rPr>
          <w:rFonts w:ascii="Arial" w:hAnsi="Arial" w:cs="Arial"/>
          <w:b/>
          <w:sz w:val="20"/>
          <w:szCs w:val="20"/>
        </w:rPr>
      </w:pPr>
      <w:r w:rsidRPr="0014257A">
        <w:rPr>
          <w:rFonts w:ascii="Arial" w:hAnsi="Arial" w:cs="Arial"/>
          <w:b/>
          <w:sz w:val="20"/>
          <w:szCs w:val="20"/>
        </w:rPr>
        <w:t xml:space="preserve">FORMULARZ  CENOWY </w:t>
      </w:r>
    </w:p>
    <w:p w14:paraId="77B53C56" w14:textId="77777777" w:rsidR="00F2655A" w:rsidRPr="0014257A" w:rsidRDefault="00F2655A" w:rsidP="00F2655A">
      <w:pPr>
        <w:rPr>
          <w:rFonts w:ascii="Arial" w:hAnsi="Arial" w:cs="Arial"/>
          <w:sz w:val="20"/>
          <w:szCs w:val="20"/>
        </w:rPr>
      </w:pPr>
    </w:p>
    <w:p w14:paraId="576575E4" w14:textId="0DD27DBB" w:rsidR="00F2655A" w:rsidRDefault="00F2655A" w:rsidP="00F2655A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14257A">
        <w:rPr>
          <w:rFonts w:ascii="Arial" w:hAnsi="Arial" w:cs="Arial"/>
          <w:sz w:val="20"/>
          <w:szCs w:val="20"/>
        </w:rPr>
        <w:t>Postępowanie o udzielenie zamówienia publicznego w trybie podstawowym pn.:</w:t>
      </w:r>
      <w:r w:rsidRPr="0014257A">
        <w:rPr>
          <w:rFonts w:ascii="Arial" w:hAnsi="Arial" w:cs="Arial"/>
          <w:b/>
          <w:sz w:val="20"/>
          <w:szCs w:val="20"/>
        </w:rPr>
        <w:t xml:space="preserve"> </w:t>
      </w:r>
      <w:r w:rsidRPr="00F2655A">
        <w:rPr>
          <w:rFonts w:ascii="Arial" w:hAnsi="Arial" w:cs="Arial"/>
          <w:b/>
          <w:sz w:val="20"/>
          <w:szCs w:val="20"/>
        </w:rPr>
        <w:t>Przeglądy i naprawy wraz   z wymianą materiałów eksploatacyjnych ciągników oraz osprzętu będących w posiadaniu Zarządu Dróg Wojewódzkich w Zielonej Górze - Rejonu Dróg Wojewódzkich w Kożuchowie.</w:t>
      </w:r>
    </w:p>
    <w:p w14:paraId="6A6888F6" w14:textId="77777777" w:rsidR="00F2655A" w:rsidRPr="0014257A" w:rsidRDefault="00F2655A" w:rsidP="00F2655A">
      <w:pPr>
        <w:spacing w:line="240" w:lineRule="atLeast"/>
        <w:jc w:val="both"/>
        <w:rPr>
          <w:rFonts w:ascii="Arial" w:hAnsi="Arial" w:cs="Arial"/>
          <w:b/>
          <w:iCs/>
          <w:sz w:val="20"/>
          <w:szCs w:val="20"/>
        </w:rPr>
      </w:pPr>
      <w:r w:rsidRPr="00F2655A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2"/>
        <w:gridCol w:w="2645"/>
        <w:gridCol w:w="435"/>
        <w:gridCol w:w="1563"/>
        <w:gridCol w:w="98"/>
        <w:gridCol w:w="1023"/>
        <w:gridCol w:w="1771"/>
        <w:gridCol w:w="1057"/>
        <w:gridCol w:w="9"/>
      </w:tblGrid>
      <w:tr w:rsidR="00BE7E46" w14:paraId="6DE5462A" w14:textId="77777777" w:rsidTr="00F2655A">
        <w:trPr>
          <w:jc w:val="center"/>
        </w:trPr>
        <w:tc>
          <w:tcPr>
            <w:tcW w:w="462" w:type="dxa"/>
            <w:shd w:val="clear" w:color="auto" w:fill="D9D9D9" w:themeFill="background1" w:themeFillShade="D9"/>
            <w:vAlign w:val="center"/>
          </w:tcPr>
          <w:p w14:paraId="475B3D1A" w14:textId="77777777" w:rsidR="00F2655A" w:rsidRPr="002641B4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641B4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3132" w:type="dxa"/>
            <w:gridSpan w:val="2"/>
            <w:shd w:val="clear" w:color="auto" w:fill="D9D9D9" w:themeFill="background1" w:themeFillShade="D9"/>
            <w:vAlign w:val="center"/>
          </w:tcPr>
          <w:p w14:paraId="1243F254" w14:textId="77777777" w:rsidR="00F2655A" w:rsidRPr="002641B4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641B4">
              <w:rPr>
                <w:rFonts w:ascii="Arial Narrow" w:hAnsi="Arial Narrow"/>
                <w:b/>
                <w:sz w:val="20"/>
                <w:szCs w:val="20"/>
              </w:rPr>
              <w:t>WYSZCZEGÓLNIENIE ELEMENTÓW ROZLICZENIOWYCH</w:t>
            </w:r>
          </w:p>
        </w:tc>
        <w:tc>
          <w:tcPr>
            <w:tcW w:w="2698" w:type="dxa"/>
            <w:gridSpan w:val="3"/>
            <w:shd w:val="clear" w:color="auto" w:fill="D9D9D9" w:themeFill="background1" w:themeFillShade="D9"/>
            <w:vAlign w:val="center"/>
          </w:tcPr>
          <w:p w14:paraId="53B438DC" w14:textId="77777777" w:rsidR="00F2655A" w:rsidRPr="002641B4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641B4">
              <w:rPr>
                <w:rFonts w:ascii="Arial Narrow" w:hAnsi="Arial Narrow"/>
                <w:b/>
                <w:sz w:val="20"/>
                <w:szCs w:val="20"/>
              </w:rPr>
              <w:t>JEDNOSTKA</w:t>
            </w:r>
          </w:p>
          <w:p w14:paraId="43F6408A" w14:textId="77777777" w:rsidR="00F2655A" w:rsidRPr="002641B4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641B4">
              <w:rPr>
                <w:rFonts w:ascii="Arial Narrow" w:hAnsi="Arial Narrow"/>
                <w:b/>
                <w:sz w:val="20"/>
                <w:szCs w:val="20"/>
              </w:rPr>
              <w:t>NAZWA                    ILOŚĆ</w:t>
            </w:r>
          </w:p>
        </w:tc>
        <w:tc>
          <w:tcPr>
            <w:tcW w:w="1783" w:type="dxa"/>
            <w:shd w:val="clear" w:color="auto" w:fill="D9D9D9" w:themeFill="background1" w:themeFillShade="D9"/>
            <w:vAlign w:val="center"/>
          </w:tcPr>
          <w:p w14:paraId="5916C832" w14:textId="77777777" w:rsidR="00F2655A" w:rsidRPr="002641B4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641B4">
              <w:rPr>
                <w:rFonts w:ascii="Arial Narrow" w:hAnsi="Arial Narrow"/>
                <w:b/>
                <w:sz w:val="20"/>
                <w:szCs w:val="20"/>
              </w:rPr>
              <w:t>CENA JEDNOSTKOWA</w:t>
            </w:r>
          </w:p>
          <w:p w14:paraId="5A0B0CBD" w14:textId="77777777" w:rsidR="00F2655A" w:rsidRPr="002641B4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2641B4">
              <w:rPr>
                <w:rFonts w:ascii="Arial Narrow" w:hAnsi="Arial Narrow"/>
                <w:b/>
                <w:sz w:val="16"/>
                <w:szCs w:val="16"/>
              </w:rPr>
              <w:t>netto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zł</w:t>
            </w:r>
          </w:p>
        </w:tc>
        <w:tc>
          <w:tcPr>
            <w:tcW w:w="988" w:type="dxa"/>
            <w:gridSpan w:val="2"/>
            <w:shd w:val="clear" w:color="auto" w:fill="D9D9D9" w:themeFill="background1" w:themeFillShade="D9"/>
            <w:vAlign w:val="center"/>
          </w:tcPr>
          <w:p w14:paraId="74F4A20C" w14:textId="77777777" w:rsidR="00F2655A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641B4">
              <w:rPr>
                <w:rFonts w:ascii="Arial Narrow" w:hAnsi="Arial Narrow"/>
                <w:b/>
                <w:sz w:val="20"/>
                <w:szCs w:val="20"/>
              </w:rPr>
              <w:t>WARTOŚĆ</w:t>
            </w:r>
          </w:p>
          <w:p w14:paraId="67F99C12" w14:textId="77777777" w:rsidR="00F2655A" w:rsidRPr="002641B4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netto zł</w:t>
            </w:r>
          </w:p>
        </w:tc>
      </w:tr>
      <w:tr w:rsidR="00BE7E46" w14:paraId="11688A12" w14:textId="77777777" w:rsidTr="00F2655A">
        <w:trPr>
          <w:jc w:val="center"/>
        </w:trPr>
        <w:tc>
          <w:tcPr>
            <w:tcW w:w="9063" w:type="dxa"/>
            <w:gridSpan w:val="9"/>
            <w:shd w:val="clear" w:color="auto" w:fill="A6A6A6"/>
          </w:tcPr>
          <w:p w14:paraId="0FC19B1E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ZAKRES PODSTAWOWY</w:t>
            </w:r>
          </w:p>
        </w:tc>
      </w:tr>
      <w:tr w:rsidR="00BE7E46" w14:paraId="06EDFC92" w14:textId="77777777" w:rsidTr="00F2655A">
        <w:trPr>
          <w:jc w:val="center"/>
        </w:trPr>
        <w:tc>
          <w:tcPr>
            <w:tcW w:w="9063" w:type="dxa"/>
            <w:gridSpan w:val="9"/>
            <w:shd w:val="clear" w:color="auto" w:fill="A6A6A6"/>
          </w:tcPr>
          <w:p w14:paraId="7285828B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CZĘŚĆ A</w:t>
            </w:r>
          </w:p>
        </w:tc>
      </w:tr>
      <w:tr w:rsidR="00BE7E46" w14:paraId="6CC3E7DA" w14:textId="77777777" w:rsidTr="00F2655A">
        <w:trPr>
          <w:jc w:val="center"/>
        </w:trPr>
        <w:tc>
          <w:tcPr>
            <w:tcW w:w="462" w:type="dxa"/>
          </w:tcPr>
          <w:p w14:paraId="72FF1A11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3132" w:type="dxa"/>
            <w:gridSpan w:val="2"/>
          </w:tcPr>
          <w:p w14:paraId="3F9804BF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Robocizna</w:t>
            </w:r>
          </w:p>
        </w:tc>
        <w:tc>
          <w:tcPr>
            <w:tcW w:w="1662" w:type="dxa"/>
            <w:gridSpan w:val="2"/>
          </w:tcPr>
          <w:p w14:paraId="45FAF5EB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roboczogodzina</w:t>
            </w:r>
          </w:p>
        </w:tc>
        <w:tc>
          <w:tcPr>
            <w:tcW w:w="1036" w:type="dxa"/>
          </w:tcPr>
          <w:p w14:paraId="47B90CBD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227</w:t>
            </w:r>
          </w:p>
        </w:tc>
        <w:tc>
          <w:tcPr>
            <w:tcW w:w="1783" w:type="dxa"/>
          </w:tcPr>
          <w:p w14:paraId="212A9CBB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88" w:type="dxa"/>
            <w:gridSpan w:val="2"/>
          </w:tcPr>
          <w:p w14:paraId="7ACB8540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BE7E46" w14:paraId="1E9F44C6" w14:textId="77777777" w:rsidTr="00F2655A">
        <w:trPr>
          <w:jc w:val="center"/>
        </w:trPr>
        <w:tc>
          <w:tcPr>
            <w:tcW w:w="9063" w:type="dxa"/>
            <w:gridSpan w:val="9"/>
            <w:shd w:val="clear" w:color="auto" w:fill="A6A6A6"/>
          </w:tcPr>
          <w:p w14:paraId="32A27CEC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CZĘŚĆ B</w:t>
            </w:r>
          </w:p>
        </w:tc>
      </w:tr>
      <w:tr w:rsidR="00BE7E46" w14:paraId="73BBA698" w14:textId="77777777" w:rsidTr="00F2655A">
        <w:trPr>
          <w:jc w:val="center"/>
        </w:trPr>
        <w:tc>
          <w:tcPr>
            <w:tcW w:w="462" w:type="dxa"/>
          </w:tcPr>
          <w:p w14:paraId="5F1E2E01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7613" w:type="dxa"/>
            <w:gridSpan w:val="6"/>
          </w:tcPr>
          <w:p w14:paraId="23D7C08B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 xml:space="preserve">Części i materiały eksploatacyjne </w:t>
            </w:r>
          </w:p>
          <w:p w14:paraId="270268B8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BB7C2D">
              <w:rPr>
                <w:rFonts w:ascii="Arial Narrow" w:hAnsi="Arial Narrow"/>
              </w:rPr>
              <w:t>(wartość, którą zamawiający przeznacza na materiały - zł netto)</w:t>
            </w:r>
          </w:p>
        </w:tc>
        <w:tc>
          <w:tcPr>
            <w:tcW w:w="988" w:type="dxa"/>
            <w:gridSpan w:val="2"/>
            <w:vAlign w:val="center"/>
          </w:tcPr>
          <w:p w14:paraId="2278149E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31 410,57</w:t>
            </w:r>
          </w:p>
        </w:tc>
      </w:tr>
      <w:tr w:rsidR="00BE7E46" w14:paraId="2E95D874" w14:textId="77777777" w:rsidTr="00F2655A">
        <w:trPr>
          <w:jc w:val="center"/>
        </w:trPr>
        <w:tc>
          <w:tcPr>
            <w:tcW w:w="462" w:type="dxa"/>
            <w:tcBorders>
              <w:right w:val="single" w:sz="4" w:space="0" w:color="auto"/>
            </w:tcBorders>
          </w:tcPr>
          <w:p w14:paraId="00F31414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7613" w:type="dxa"/>
            <w:gridSpan w:val="6"/>
            <w:tcBorders>
              <w:left w:val="single" w:sz="4" w:space="0" w:color="auto"/>
            </w:tcBorders>
          </w:tcPr>
          <w:p w14:paraId="0855E450" w14:textId="77777777" w:rsidR="00F2655A" w:rsidRPr="00BB7C2D" w:rsidRDefault="00F2655A" w:rsidP="00F2655A">
            <w:pPr>
              <w:spacing w:before="120" w:after="120" w:line="240" w:lineRule="auto"/>
              <w:ind w:left="-145"/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BB7C2D">
              <w:rPr>
                <w:rFonts w:ascii="Arial Narrow" w:hAnsi="Arial Narrow"/>
                <w:b/>
                <w:sz w:val="20"/>
                <w:szCs w:val="20"/>
              </w:rPr>
              <w:t>Razem wartość netto (cześć A +B) – ZAKRES PODSTAWOWY ZAMÓWIENIA (suma pozycji 1-2)</w:t>
            </w:r>
          </w:p>
        </w:tc>
        <w:tc>
          <w:tcPr>
            <w:tcW w:w="988" w:type="dxa"/>
            <w:gridSpan w:val="2"/>
          </w:tcPr>
          <w:p w14:paraId="62248882" w14:textId="77777777" w:rsidR="00F2655A" w:rsidRPr="002641B4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BE7E46" w14:paraId="4C342B32" w14:textId="77777777" w:rsidTr="00F2655A">
        <w:trPr>
          <w:jc w:val="center"/>
        </w:trPr>
        <w:tc>
          <w:tcPr>
            <w:tcW w:w="9063" w:type="dxa"/>
            <w:gridSpan w:val="9"/>
            <w:shd w:val="clear" w:color="auto" w:fill="A6A6A6"/>
          </w:tcPr>
          <w:p w14:paraId="459DA79E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ZAKRES OPCJONALNY</w:t>
            </w:r>
          </w:p>
        </w:tc>
      </w:tr>
      <w:tr w:rsidR="00BE7E46" w14:paraId="628F260B" w14:textId="77777777" w:rsidTr="00F2655A">
        <w:trPr>
          <w:jc w:val="center"/>
        </w:trPr>
        <w:tc>
          <w:tcPr>
            <w:tcW w:w="9063" w:type="dxa"/>
            <w:gridSpan w:val="9"/>
            <w:shd w:val="clear" w:color="auto" w:fill="A6A6A6"/>
          </w:tcPr>
          <w:p w14:paraId="0869EBFE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CZĘŚĆ A</w:t>
            </w:r>
          </w:p>
        </w:tc>
      </w:tr>
      <w:tr w:rsidR="00BE7E46" w14:paraId="2218FFC6" w14:textId="77777777" w:rsidTr="00F2655A">
        <w:trPr>
          <w:gridAfter w:val="1"/>
          <w:wAfter w:w="9" w:type="dxa"/>
          <w:jc w:val="center"/>
        </w:trPr>
        <w:tc>
          <w:tcPr>
            <w:tcW w:w="462" w:type="dxa"/>
          </w:tcPr>
          <w:p w14:paraId="28B36BBC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2680" w:type="dxa"/>
          </w:tcPr>
          <w:p w14:paraId="0638C8D1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Robocizna</w:t>
            </w:r>
          </w:p>
        </w:tc>
        <w:tc>
          <w:tcPr>
            <w:tcW w:w="2016" w:type="dxa"/>
            <w:gridSpan w:val="2"/>
          </w:tcPr>
          <w:p w14:paraId="4B7CB246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roboczogodzina</w:t>
            </w:r>
          </w:p>
        </w:tc>
        <w:tc>
          <w:tcPr>
            <w:tcW w:w="1134" w:type="dxa"/>
            <w:gridSpan w:val="2"/>
          </w:tcPr>
          <w:p w14:paraId="09CFF1B0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227</w:t>
            </w:r>
          </w:p>
        </w:tc>
        <w:tc>
          <w:tcPr>
            <w:tcW w:w="1783" w:type="dxa"/>
          </w:tcPr>
          <w:p w14:paraId="0977A0A4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79" w:type="dxa"/>
          </w:tcPr>
          <w:p w14:paraId="4D5A73CB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BE7E46" w14:paraId="42AB7158" w14:textId="77777777" w:rsidTr="00F2655A">
        <w:trPr>
          <w:jc w:val="center"/>
        </w:trPr>
        <w:tc>
          <w:tcPr>
            <w:tcW w:w="9063" w:type="dxa"/>
            <w:gridSpan w:val="9"/>
            <w:shd w:val="clear" w:color="auto" w:fill="A6A6A6"/>
          </w:tcPr>
          <w:p w14:paraId="34191E48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CZĘŚĆ B</w:t>
            </w:r>
          </w:p>
        </w:tc>
      </w:tr>
      <w:tr w:rsidR="00BE7E46" w14:paraId="3590C87C" w14:textId="77777777" w:rsidTr="00F2655A">
        <w:trPr>
          <w:gridAfter w:val="1"/>
          <w:wAfter w:w="9" w:type="dxa"/>
          <w:jc w:val="center"/>
        </w:trPr>
        <w:tc>
          <w:tcPr>
            <w:tcW w:w="462" w:type="dxa"/>
          </w:tcPr>
          <w:p w14:paraId="462817DB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7613" w:type="dxa"/>
            <w:gridSpan w:val="6"/>
          </w:tcPr>
          <w:p w14:paraId="0B281310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BB7C2D">
              <w:rPr>
                <w:rFonts w:ascii="Arial Narrow" w:hAnsi="Arial Narrow"/>
                <w:b/>
              </w:rPr>
              <w:t xml:space="preserve">Części i materiały eksploatacyjne </w:t>
            </w:r>
            <w:r w:rsidRPr="00BB7C2D">
              <w:rPr>
                <w:rFonts w:ascii="Arial Narrow" w:hAnsi="Arial Narrow"/>
              </w:rPr>
              <w:t>(wartość, którą zamawiający przeznacza na materiały - zł netto)</w:t>
            </w:r>
          </w:p>
        </w:tc>
        <w:tc>
          <w:tcPr>
            <w:tcW w:w="979" w:type="dxa"/>
            <w:vAlign w:val="center"/>
          </w:tcPr>
          <w:p w14:paraId="1B7012DF" w14:textId="77777777" w:rsidR="00F2655A" w:rsidRPr="00BB7C2D" w:rsidRDefault="00F2655A" w:rsidP="00F2655A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>31 410,57</w:t>
            </w:r>
          </w:p>
        </w:tc>
      </w:tr>
      <w:tr w:rsidR="00BE7E46" w14:paraId="239F6250" w14:textId="77777777" w:rsidTr="00F2655A">
        <w:trPr>
          <w:trHeight w:val="440"/>
          <w:jc w:val="center"/>
        </w:trPr>
        <w:tc>
          <w:tcPr>
            <w:tcW w:w="462" w:type="dxa"/>
            <w:tcBorders>
              <w:right w:val="single" w:sz="4" w:space="0" w:color="auto"/>
            </w:tcBorders>
          </w:tcPr>
          <w:p w14:paraId="0E67FDDD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7613" w:type="dxa"/>
            <w:gridSpan w:val="6"/>
            <w:tcBorders>
              <w:left w:val="single" w:sz="4" w:space="0" w:color="auto"/>
            </w:tcBorders>
          </w:tcPr>
          <w:p w14:paraId="4682BF55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B7C2D">
              <w:rPr>
                <w:rFonts w:ascii="Arial Narrow" w:hAnsi="Arial Narrow"/>
                <w:b/>
                <w:sz w:val="20"/>
                <w:szCs w:val="20"/>
              </w:rPr>
              <w:t xml:space="preserve">Razem wartość netto (cześć A +B) – ZAKRES OPCJONALNY ZAMÓWIENIA </w:t>
            </w:r>
            <w:r>
              <w:rPr>
                <w:rFonts w:ascii="Arial Narrow" w:hAnsi="Arial Narrow"/>
                <w:b/>
                <w:sz w:val="20"/>
                <w:szCs w:val="20"/>
              </w:rPr>
              <w:t>(</w:t>
            </w:r>
            <w:r w:rsidRPr="00BB7C2D">
              <w:rPr>
                <w:rFonts w:ascii="Arial Narrow" w:hAnsi="Arial Narrow"/>
                <w:b/>
                <w:sz w:val="20"/>
                <w:szCs w:val="20"/>
              </w:rPr>
              <w:t>suma pozycji 3-4)</w:t>
            </w:r>
          </w:p>
        </w:tc>
        <w:tc>
          <w:tcPr>
            <w:tcW w:w="988" w:type="dxa"/>
            <w:gridSpan w:val="2"/>
          </w:tcPr>
          <w:p w14:paraId="20F2F4A0" w14:textId="77777777" w:rsidR="00F2655A" w:rsidRPr="002641B4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BE7E46" w14:paraId="05967EB7" w14:textId="77777777" w:rsidTr="00F2655A">
        <w:trPr>
          <w:jc w:val="center"/>
        </w:trPr>
        <w:tc>
          <w:tcPr>
            <w:tcW w:w="462" w:type="dxa"/>
            <w:shd w:val="clear" w:color="auto" w:fill="F2F2F2" w:themeFill="background1" w:themeFillShade="F2"/>
          </w:tcPr>
          <w:p w14:paraId="348B55C7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7613" w:type="dxa"/>
            <w:gridSpan w:val="6"/>
            <w:shd w:val="clear" w:color="auto" w:fill="F2F2F2" w:themeFill="background1" w:themeFillShade="F2"/>
          </w:tcPr>
          <w:p w14:paraId="60668E67" w14:textId="77777777" w:rsidR="00F2655A" w:rsidRPr="00BB7C2D" w:rsidRDefault="00F2655A" w:rsidP="00F2655A">
            <w:pPr>
              <w:spacing w:before="120" w:after="120" w:line="240" w:lineRule="auto"/>
              <w:jc w:val="right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 xml:space="preserve">Razem wartość netto (suma pozycji </w:t>
            </w:r>
            <w:r>
              <w:rPr>
                <w:rFonts w:ascii="Arial Narrow" w:hAnsi="Arial Narrow"/>
                <w:b/>
              </w:rPr>
              <w:t>3 i 6</w:t>
            </w:r>
            <w:r w:rsidRPr="00BB7C2D">
              <w:rPr>
                <w:rFonts w:ascii="Arial Narrow" w:hAnsi="Arial Narrow"/>
                <w:b/>
              </w:rPr>
              <w:t>) zł:</w:t>
            </w:r>
          </w:p>
        </w:tc>
        <w:tc>
          <w:tcPr>
            <w:tcW w:w="988" w:type="dxa"/>
            <w:gridSpan w:val="2"/>
          </w:tcPr>
          <w:p w14:paraId="597200D3" w14:textId="77777777" w:rsidR="00F2655A" w:rsidRPr="002641B4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BE7E46" w14:paraId="7F8D3343" w14:textId="77777777" w:rsidTr="00F2655A">
        <w:trPr>
          <w:jc w:val="center"/>
        </w:trPr>
        <w:tc>
          <w:tcPr>
            <w:tcW w:w="462" w:type="dxa"/>
            <w:shd w:val="clear" w:color="auto" w:fill="F2F2F2" w:themeFill="background1" w:themeFillShade="F2"/>
          </w:tcPr>
          <w:p w14:paraId="7987E0B5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7613" w:type="dxa"/>
            <w:gridSpan w:val="6"/>
            <w:shd w:val="clear" w:color="auto" w:fill="F2F2F2" w:themeFill="background1" w:themeFillShade="F2"/>
          </w:tcPr>
          <w:p w14:paraId="6CC482BA" w14:textId="77777777" w:rsidR="00F2655A" w:rsidRPr="00BB7C2D" w:rsidRDefault="00F2655A" w:rsidP="00F2655A">
            <w:pPr>
              <w:spacing w:before="120" w:after="120" w:line="240" w:lineRule="auto"/>
              <w:jc w:val="right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 xml:space="preserve">VAT (23%) (od poz. </w:t>
            </w:r>
            <w:r>
              <w:rPr>
                <w:rFonts w:ascii="Arial Narrow" w:hAnsi="Arial Narrow"/>
                <w:b/>
              </w:rPr>
              <w:t>7</w:t>
            </w:r>
            <w:r w:rsidRPr="00BB7C2D">
              <w:rPr>
                <w:rFonts w:ascii="Arial Narrow" w:hAnsi="Arial Narrow"/>
                <w:b/>
              </w:rPr>
              <w:t>) zł:</w:t>
            </w:r>
          </w:p>
        </w:tc>
        <w:tc>
          <w:tcPr>
            <w:tcW w:w="988" w:type="dxa"/>
            <w:gridSpan w:val="2"/>
          </w:tcPr>
          <w:p w14:paraId="49D806E4" w14:textId="77777777" w:rsidR="00F2655A" w:rsidRPr="002641B4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BE7E46" w14:paraId="56710809" w14:textId="77777777" w:rsidTr="00F2655A">
        <w:trPr>
          <w:jc w:val="center"/>
        </w:trPr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66F49AC2" w14:textId="77777777" w:rsidR="00F2655A" w:rsidRPr="00BB7C2D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7613" w:type="dxa"/>
            <w:gridSpan w:val="6"/>
            <w:shd w:val="clear" w:color="auto" w:fill="F2F2F2" w:themeFill="background1" w:themeFillShade="F2"/>
          </w:tcPr>
          <w:p w14:paraId="50E1E369" w14:textId="77777777" w:rsidR="00F2655A" w:rsidRPr="00BB7C2D" w:rsidRDefault="00F2655A" w:rsidP="00F2655A">
            <w:pPr>
              <w:spacing w:before="120" w:after="120" w:line="240" w:lineRule="auto"/>
              <w:jc w:val="right"/>
              <w:rPr>
                <w:rFonts w:ascii="Arial Narrow" w:hAnsi="Arial Narrow"/>
                <w:b/>
              </w:rPr>
            </w:pPr>
            <w:r w:rsidRPr="00BB7C2D">
              <w:rPr>
                <w:rFonts w:ascii="Arial Narrow" w:hAnsi="Arial Narrow"/>
                <w:b/>
              </w:rPr>
              <w:t xml:space="preserve">Razem wartość brutto (suma pozycji </w:t>
            </w:r>
            <w:r>
              <w:rPr>
                <w:rFonts w:ascii="Arial Narrow" w:hAnsi="Arial Narrow"/>
                <w:b/>
              </w:rPr>
              <w:t>7</w:t>
            </w:r>
            <w:r w:rsidRPr="00BB7C2D">
              <w:rPr>
                <w:rFonts w:ascii="Arial Narrow" w:hAnsi="Arial Narrow"/>
                <w:b/>
              </w:rPr>
              <w:t xml:space="preserve"> i </w:t>
            </w:r>
            <w:r>
              <w:rPr>
                <w:rFonts w:ascii="Arial Narrow" w:hAnsi="Arial Narrow"/>
                <w:b/>
              </w:rPr>
              <w:t>8</w:t>
            </w:r>
            <w:r w:rsidRPr="00BB7C2D">
              <w:rPr>
                <w:rFonts w:ascii="Arial Narrow" w:hAnsi="Arial Narrow"/>
                <w:b/>
              </w:rPr>
              <w:t>) zł:</w:t>
            </w:r>
          </w:p>
        </w:tc>
        <w:tc>
          <w:tcPr>
            <w:tcW w:w="988" w:type="dxa"/>
            <w:gridSpan w:val="2"/>
          </w:tcPr>
          <w:p w14:paraId="04DE124F" w14:textId="77777777" w:rsidR="00F2655A" w:rsidRPr="002641B4" w:rsidRDefault="00F2655A" w:rsidP="00F2655A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14:paraId="494E28F8" w14:textId="77777777" w:rsidR="00F2655A" w:rsidRPr="00203BC3" w:rsidRDefault="00F2655A" w:rsidP="00F2655A">
      <w:pPr>
        <w:shd w:val="clear" w:color="auto" w:fill="FFFFFF"/>
        <w:tabs>
          <w:tab w:val="left" w:pos="710"/>
        </w:tabs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03BC3">
        <w:rPr>
          <w:rFonts w:ascii="Arial" w:hAnsi="Arial" w:cs="Arial"/>
          <w:color w:val="000000"/>
          <w:sz w:val="18"/>
          <w:szCs w:val="18"/>
        </w:rPr>
        <w:t>Cena części zamiennych i materiałów eksploatacyjnych do wykonania kpl. usługi będzie zgodna  z cennikiem ogólnie  obowiązującym u Wykonawcy na dzień wykonania usługi.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203BC3">
        <w:rPr>
          <w:rFonts w:ascii="Arial" w:hAnsi="Arial" w:cs="Arial"/>
          <w:color w:val="000000"/>
          <w:sz w:val="18"/>
          <w:szCs w:val="18"/>
        </w:rPr>
        <w:t>Koszt jednej roboczogodziny obejmuje:</w:t>
      </w:r>
    </w:p>
    <w:p w14:paraId="56869AEB" w14:textId="77777777" w:rsidR="00F2655A" w:rsidRPr="00203BC3" w:rsidRDefault="00F2655A" w:rsidP="00770856">
      <w:pPr>
        <w:pStyle w:val="Akapitzlist"/>
        <w:numPr>
          <w:ilvl w:val="0"/>
          <w:numId w:val="4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03BC3">
        <w:rPr>
          <w:rFonts w:ascii="Arial" w:hAnsi="Arial" w:cs="Arial"/>
          <w:color w:val="000000"/>
          <w:sz w:val="18"/>
          <w:szCs w:val="18"/>
        </w:rPr>
        <w:t>koszt jednej roboczogodziny jest stały, niezależnie od ilości osób wykonujących usługę,</w:t>
      </w:r>
    </w:p>
    <w:p w14:paraId="04F207A3" w14:textId="16FCE03E" w:rsidR="00F2655A" w:rsidRPr="00203BC3" w:rsidRDefault="00F2655A" w:rsidP="00770856">
      <w:pPr>
        <w:pStyle w:val="Akapitzlist"/>
        <w:numPr>
          <w:ilvl w:val="0"/>
          <w:numId w:val="4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03BC3">
        <w:rPr>
          <w:rFonts w:ascii="Arial" w:hAnsi="Arial" w:cs="Arial"/>
          <w:color w:val="000000"/>
          <w:sz w:val="18"/>
          <w:szCs w:val="18"/>
        </w:rPr>
        <w:t xml:space="preserve">wartość pracy sprzętu Wykonawcy niezbędnego do wykonania usługi wraz z towarzyszącymi kosztami, </w:t>
      </w:r>
    </w:p>
    <w:p w14:paraId="541B98A8" w14:textId="77777777" w:rsidR="00F2655A" w:rsidRPr="00203BC3" w:rsidRDefault="00F2655A" w:rsidP="00770856">
      <w:pPr>
        <w:pStyle w:val="Akapitzlist"/>
        <w:numPr>
          <w:ilvl w:val="0"/>
          <w:numId w:val="4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03BC3">
        <w:rPr>
          <w:rFonts w:ascii="Arial" w:hAnsi="Arial" w:cs="Arial"/>
          <w:color w:val="000000"/>
          <w:sz w:val="18"/>
          <w:szCs w:val="18"/>
        </w:rPr>
        <w:t>koszty pośrednie, zysk, kalkulacyjny i ryzyko,</w:t>
      </w:r>
    </w:p>
    <w:p w14:paraId="41BC57D2" w14:textId="77777777" w:rsidR="00F2655A" w:rsidRPr="00203BC3" w:rsidRDefault="00F2655A" w:rsidP="00770856">
      <w:pPr>
        <w:pStyle w:val="Akapitzlist"/>
        <w:numPr>
          <w:ilvl w:val="0"/>
          <w:numId w:val="46"/>
        </w:numPr>
        <w:shd w:val="clear" w:color="auto" w:fill="FFFFFF"/>
        <w:tabs>
          <w:tab w:val="left" w:pos="426"/>
        </w:tabs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203BC3">
        <w:rPr>
          <w:rFonts w:ascii="Arial" w:hAnsi="Arial" w:cs="Arial"/>
          <w:color w:val="000000"/>
          <w:sz w:val="18"/>
          <w:szCs w:val="18"/>
        </w:rPr>
        <w:t>dojazd i powrót do miejsca wykonania usługi.</w:t>
      </w:r>
    </w:p>
    <w:p w14:paraId="7181F79E" w14:textId="77777777" w:rsidR="00F2655A" w:rsidRPr="00203BC3" w:rsidRDefault="00F2655A" w:rsidP="00F2655A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2054A8F" w14:textId="77777777" w:rsidR="00F2655A" w:rsidRDefault="00F2655A" w:rsidP="00F2655A">
      <w:pPr>
        <w:autoSpaceDE w:val="0"/>
        <w:autoSpaceDN w:val="0"/>
        <w:adjustRightInd w:val="0"/>
        <w:spacing w:line="240" w:lineRule="auto"/>
        <w:rPr>
          <w:rFonts w:ascii="ArialMT" w:eastAsiaTheme="minorHAnsi" w:hAnsi="ArialMT" w:cs="ArialMT"/>
          <w:color w:val="FF0000"/>
          <w:sz w:val="18"/>
          <w:szCs w:val="18"/>
        </w:rPr>
      </w:pPr>
      <w:r>
        <w:rPr>
          <w:rFonts w:ascii="ArialMT" w:eastAsiaTheme="minorHAnsi" w:hAnsi="ArialMT" w:cs="ArialMT"/>
          <w:color w:val="FF0000"/>
        </w:rPr>
        <w:t xml:space="preserve">UWAGA! </w:t>
      </w:r>
      <w:r>
        <w:rPr>
          <w:rFonts w:ascii="ArialMT" w:eastAsiaTheme="minorHAnsi" w:hAnsi="ArialMT" w:cs="ArialMT"/>
          <w:color w:val="FF0000"/>
          <w:sz w:val="18"/>
          <w:szCs w:val="18"/>
        </w:rPr>
        <w:t>Wymagane jest, aby określana cena jednostkowa dla poszczególnych tożsamych elementów przedmiotu zamówienia była jednolita/jednakowa w kontekście zakresu podstawowego zamówienia i zakresu opcjonalnego zamówienia. Określenia zróżnicowanej ceny jednostkowej tego samego elementu przedmiotu zamówienia w kontekście zakresu podstawowego zamówienia i zakresu opcjonalnego zamówienia będzie równoznaczne ze złożeniem oferty o treści nieodpowiadającej treści SWZ i będzie skutkowało jej odrzuceniem.</w:t>
      </w:r>
    </w:p>
    <w:p w14:paraId="163F19EE" w14:textId="77777777" w:rsidR="004E1639" w:rsidRPr="00203BC3" w:rsidRDefault="004E1639" w:rsidP="00F2655A">
      <w:pPr>
        <w:autoSpaceDE w:val="0"/>
        <w:autoSpaceDN w:val="0"/>
        <w:adjustRightInd w:val="0"/>
        <w:spacing w:line="240" w:lineRule="auto"/>
        <w:rPr>
          <w:rFonts w:ascii="ArialMT" w:eastAsiaTheme="minorHAnsi" w:hAnsi="ArialMT" w:cs="ArialMT"/>
          <w:color w:val="FF0000"/>
          <w:sz w:val="18"/>
          <w:szCs w:val="18"/>
        </w:rPr>
      </w:pPr>
    </w:p>
    <w:p w14:paraId="400A01A1" w14:textId="77777777" w:rsidR="00F2655A" w:rsidRDefault="00F2655A" w:rsidP="004E1639">
      <w:pPr>
        <w:shd w:val="clear" w:color="auto" w:fill="FFFFFF"/>
        <w:tabs>
          <w:tab w:val="left" w:pos="710"/>
        </w:tabs>
        <w:contextualSpacing/>
        <w:jc w:val="center"/>
        <w:rPr>
          <w:rFonts w:ascii="Arial" w:hAnsi="Arial" w:cs="Arial"/>
          <w:b/>
          <w:sz w:val="20"/>
          <w:szCs w:val="20"/>
          <w:highlight w:val="yellow"/>
        </w:rPr>
      </w:pPr>
      <w:r w:rsidRPr="00BB7C2D">
        <w:rPr>
          <w:rFonts w:ascii="Arial" w:hAnsi="Arial" w:cs="Arial"/>
          <w:b/>
          <w:sz w:val="20"/>
          <w:szCs w:val="20"/>
          <w:highlight w:val="yellow"/>
        </w:rPr>
        <w:t xml:space="preserve">Wartość brutto złotych z wiersza nr </w:t>
      </w:r>
      <w:r>
        <w:rPr>
          <w:rFonts w:ascii="Arial" w:hAnsi="Arial" w:cs="Arial"/>
          <w:b/>
          <w:sz w:val="20"/>
          <w:szCs w:val="20"/>
          <w:highlight w:val="yellow"/>
        </w:rPr>
        <w:t>9</w:t>
      </w:r>
      <w:r w:rsidRPr="00BB7C2D">
        <w:rPr>
          <w:rFonts w:ascii="Arial" w:hAnsi="Arial" w:cs="Arial"/>
          <w:b/>
          <w:sz w:val="20"/>
          <w:szCs w:val="20"/>
          <w:highlight w:val="yellow"/>
        </w:rPr>
        <w:t xml:space="preserve"> formularza cenowego należy przenieść do sekcji VIII formularza ofertowego.</w:t>
      </w:r>
    </w:p>
    <w:p w14:paraId="5AED415F" w14:textId="77777777" w:rsidR="00F2655A" w:rsidRDefault="00F2655A" w:rsidP="004E1639">
      <w:pPr>
        <w:shd w:val="clear" w:color="auto" w:fill="FFFFFF"/>
        <w:tabs>
          <w:tab w:val="left" w:pos="710"/>
        </w:tabs>
        <w:contextualSpacing/>
        <w:jc w:val="center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BB7C2D">
        <w:rPr>
          <w:rFonts w:ascii="Arial" w:hAnsi="Arial" w:cs="Arial"/>
          <w:sz w:val="20"/>
          <w:szCs w:val="20"/>
          <w:highlight w:val="yellow"/>
        </w:rPr>
        <w:t xml:space="preserve">Dokument należy podpisać </w:t>
      </w:r>
      <w:r w:rsidRPr="00BB7C2D">
        <w:rPr>
          <w:rFonts w:ascii="Arial" w:hAnsi="Arial" w:cs="Arial"/>
          <w:b/>
          <w:bCs/>
          <w:color w:val="333333"/>
          <w:sz w:val="20"/>
          <w:szCs w:val="20"/>
          <w:highlight w:val="yellow"/>
        </w:rPr>
        <w:t>kwalifikowanym podpisem elektronicznym lub podpisem zaufanym lub elektronicznym podpisem osobistym.</w:t>
      </w:r>
    </w:p>
    <w:sectPr w:rsidR="00F2655A" w:rsidSect="00F2655A"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tka Subheading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Lucida Casual CE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PL 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E306ED"/>
    <w:multiLevelType w:val="multilevel"/>
    <w:tmpl w:val="F7AC35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decimal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" w15:restartNumberingAfterBreak="0">
    <w:nsid w:val="FFFFFF80"/>
    <w:multiLevelType w:val="singleLevel"/>
    <w:tmpl w:val="C1FA093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FFFFFFFF"/>
    <w:lvl w:ilvl="0">
      <w:start w:val="1"/>
      <w:numFmt w:val="none"/>
      <w:pStyle w:val="Nagwek1"/>
      <w:lvlText w:val="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991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5" w15:restartNumberingAfterBreak="0">
    <w:nsid w:val="008C22CF"/>
    <w:multiLevelType w:val="hybridMultilevel"/>
    <w:tmpl w:val="59268F44"/>
    <w:lvl w:ilvl="0" w:tplc="1C2894A2">
      <w:start w:val="2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7A742B08">
      <w:start w:val="1"/>
      <w:numFmt w:val="lowerLetter"/>
      <w:lvlText w:val="%2."/>
      <w:lvlJc w:val="left"/>
      <w:pPr>
        <w:ind w:left="1440" w:hanging="360"/>
      </w:pPr>
    </w:lvl>
    <w:lvl w:ilvl="2" w:tplc="17B876D0">
      <w:start w:val="1"/>
      <w:numFmt w:val="lowerRoman"/>
      <w:lvlText w:val="%3."/>
      <w:lvlJc w:val="right"/>
      <w:pPr>
        <w:ind w:left="2160" w:hanging="180"/>
      </w:pPr>
    </w:lvl>
    <w:lvl w:ilvl="3" w:tplc="847CF37E">
      <w:start w:val="1"/>
      <w:numFmt w:val="decimal"/>
      <w:lvlText w:val="%4."/>
      <w:lvlJc w:val="left"/>
      <w:pPr>
        <w:ind w:left="2880" w:hanging="360"/>
      </w:pPr>
    </w:lvl>
    <w:lvl w:ilvl="4" w:tplc="ACF0DE14">
      <w:start w:val="1"/>
      <w:numFmt w:val="lowerLetter"/>
      <w:lvlText w:val="%5."/>
      <w:lvlJc w:val="left"/>
      <w:pPr>
        <w:ind w:left="3600" w:hanging="360"/>
      </w:pPr>
    </w:lvl>
    <w:lvl w:ilvl="5" w:tplc="20D88140">
      <w:start w:val="1"/>
      <w:numFmt w:val="lowerRoman"/>
      <w:lvlText w:val="%6."/>
      <w:lvlJc w:val="right"/>
      <w:pPr>
        <w:ind w:left="4320" w:hanging="180"/>
      </w:pPr>
    </w:lvl>
    <w:lvl w:ilvl="6" w:tplc="E2E4FD1A">
      <w:start w:val="1"/>
      <w:numFmt w:val="decimal"/>
      <w:lvlText w:val="%7."/>
      <w:lvlJc w:val="left"/>
      <w:pPr>
        <w:ind w:left="5040" w:hanging="360"/>
      </w:pPr>
    </w:lvl>
    <w:lvl w:ilvl="7" w:tplc="66DA1EB0">
      <w:start w:val="1"/>
      <w:numFmt w:val="lowerLetter"/>
      <w:lvlText w:val="%8."/>
      <w:lvlJc w:val="left"/>
      <w:pPr>
        <w:ind w:left="5760" w:hanging="360"/>
      </w:pPr>
    </w:lvl>
    <w:lvl w:ilvl="8" w:tplc="A9E8CE1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015B30DA"/>
    <w:multiLevelType w:val="hybridMultilevel"/>
    <w:tmpl w:val="59268F44"/>
    <w:lvl w:ilvl="0" w:tplc="77DA429A">
      <w:start w:val="2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8C0406C2">
      <w:start w:val="1"/>
      <w:numFmt w:val="lowerLetter"/>
      <w:lvlText w:val="%2."/>
      <w:lvlJc w:val="left"/>
      <w:pPr>
        <w:ind w:left="1440" w:hanging="360"/>
      </w:pPr>
    </w:lvl>
    <w:lvl w:ilvl="2" w:tplc="7BBE95EC">
      <w:start w:val="1"/>
      <w:numFmt w:val="lowerRoman"/>
      <w:lvlText w:val="%3."/>
      <w:lvlJc w:val="right"/>
      <w:pPr>
        <w:ind w:left="2160" w:hanging="180"/>
      </w:pPr>
    </w:lvl>
    <w:lvl w:ilvl="3" w:tplc="E2D6E994">
      <w:start w:val="1"/>
      <w:numFmt w:val="decimal"/>
      <w:lvlText w:val="%4."/>
      <w:lvlJc w:val="left"/>
      <w:pPr>
        <w:ind w:left="2880" w:hanging="360"/>
      </w:pPr>
    </w:lvl>
    <w:lvl w:ilvl="4" w:tplc="90F46BD4">
      <w:start w:val="1"/>
      <w:numFmt w:val="lowerLetter"/>
      <w:lvlText w:val="%5."/>
      <w:lvlJc w:val="left"/>
      <w:pPr>
        <w:ind w:left="3600" w:hanging="360"/>
      </w:pPr>
    </w:lvl>
    <w:lvl w:ilvl="5" w:tplc="2D7A1E34">
      <w:start w:val="1"/>
      <w:numFmt w:val="lowerRoman"/>
      <w:lvlText w:val="%6."/>
      <w:lvlJc w:val="right"/>
      <w:pPr>
        <w:ind w:left="4320" w:hanging="180"/>
      </w:pPr>
    </w:lvl>
    <w:lvl w:ilvl="6" w:tplc="FC20F6CE">
      <w:start w:val="1"/>
      <w:numFmt w:val="decimal"/>
      <w:lvlText w:val="%7."/>
      <w:lvlJc w:val="left"/>
      <w:pPr>
        <w:ind w:left="5040" w:hanging="360"/>
      </w:pPr>
    </w:lvl>
    <w:lvl w:ilvl="7" w:tplc="FD88E8B6">
      <w:start w:val="1"/>
      <w:numFmt w:val="lowerLetter"/>
      <w:lvlText w:val="%8."/>
      <w:lvlJc w:val="left"/>
      <w:pPr>
        <w:ind w:left="5760" w:hanging="360"/>
      </w:pPr>
    </w:lvl>
    <w:lvl w:ilvl="8" w:tplc="1988EF2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B86AF3"/>
    <w:multiLevelType w:val="hybridMultilevel"/>
    <w:tmpl w:val="DC6CAEA8"/>
    <w:lvl w:ilvl="0" w:tplc="E25ED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9D3EF95A" w:tentative="1">
      <w:start w:val="1"/>
      <w:numFmt w:val="lowerLetter"/>
      <w:lvlText w:val="%2."/>
      <w:lvlJc w:val="left"/>
      <w:pPr>
        <w:ind w:left="1440" w:hanging="360"/>
      </w:pPr>
    </w:lvl>
    <w:lvl w:ilvl="2" w:tplc="7298C500" w:tentative="1">
      <w:start w:val="1"/>
      <w:numFmt w:val="lowerRoman"/>
      <w:lvlText w:val="%3."/>
      <w:lvlJc w:val="right"/>
      <w:pPr>
        <w:ind w:left="2160" w:hanging="180"/>
      </w:pPr>
    </w:lvl>
    <w:lvl w:ilvl="3" w:tplc="23420166" w:tentative="1">
      <w:start w:val="1"/>
      <w:numFmt w:val="decimal"/>
      <w:lvlText w:val="%4."/>
      <w:lvlJc w:val="left"/>
      <w:pPr>
        <w:ind w:left="2880" w:hanging="360"/>
      </w:pPr>
    </w:lvl>
    <w:lvl w:ilvl="4" w:tplc="1A4E6688" w:tentative="1">
      <w:start w:val="1"/>
      <w:numFmt w:val="lowerLetter"/>
      <w:lvlText w:val="%5."/>
      <w:lvlJc w:val="left"/>
      <w:pPr>
        <w:ind w:left="3600" w:hanging="360"/>
      </w:pPr>
    </w:lvl>
    <w:lvl w:ilvl="5" w:tplc="E8DCE508" w:tentative="1">
      <w:start w:val="1"/>
      <w:numFmt w:val="lowerRoman"/>
      <w:lvlText w:val="%6."/>
      <w:lvlJc w:val="right"/>
      <w:pPr>
        <w:ind w:left="4320" w:hanging="180"/>
      </w:pPr>
    </w:lvl>
    <w:lvl w:ilvl="6" w:tplc="F9B41FAA" w:tentative="1">
      <w:start w:val="1"/>
      <w:numFmt w:val="decimal"/>
      <w:lvlText w:val="%7."/>
      <w:lvlJc w:val="left"/>
      <w:pPr>
        <w:ind w:left="5040" w:hanging="360"/>
      </w:pPr>
    </w:lvl>
    <w:lvl w:ilvl="7" w:tplc="22DCADB4" w:tentative="1">
      <w:start w:val="1"/>
      <w:numFmt w:val="lowerLetter"/>
      <w:lvlText w:val="%8."/>
      <w:lvlJc w:val="left"/>
      <w:pPr>
        <w:ind w:left="5760" w:hanging="360"/>
      </w:pPr>
    </w:lvl>
    <w:lvl w:ilvl="8" w:tplc="420660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62323"/>
    <w:multiLevelType w:val="hybridMultilevel"/>
    <w:tmpl w:val="A9128D9E"/>
    <w:lvl w:ilvl="0" w:tplc="86000E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DB70D5C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DC1DE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63E44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647A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8EEE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1AE9A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D6B3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B841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4A1E43"/>
    <w:multiLevelType w:val="hybridMultilevel"/>
    <w:tmpl w:val="4320A164"/>
    <w:lvl w:ilvl="0" w:tplc="70D072D0">
      <w:start w:val="1"/>
      <w:numFmt w:val="decimal"/>
      <w:lvlText w:val="%1)"/>
      <w:lvlJc w:val="left"/>
      <w:pPr>
        <w:ind w:left="720" w:hanging="360"/>
      </w:pPr>
    </w:lvl>
    <w:lvl w:ilvl="1" w:tplc="2842CA96" w:tentative="1">
      <w:start w:val="1"/>
      <w:numFmt w:val="lowerLetter"/>
      <w:lvlText w:val="%2."/>
      <w:lvlJc w:val="left"/>
      <w:pPr>
        <w:ind w:left="1440" w:hanging="360"/>
      </w:pPr>
    </w:lvl>
    <w:lvl w:ilvl="2" w:tplc="8BCEE85A" w:tentative="1">
      <w:start w:val="1"/>
      <w:numFmt w:val="lowerRoman"/>
      <w:lvlText w:val="%3."/>
      <w:lvlJc w:val="right"/>
      <w:pPr>
        <w:ind w:left="2160" w:hanging="180"/>
      </w:pPr>
    </w:lvl>
    <w:lvl w:ilvl="3" w:tplc="492A3DA2" w:tentative="1">
      <w:start w:val="1"/>
      <w:numFmt w:val="decimal"/>
      <w:lvlText w:val="%4."/>
      <w:lvlJc w:val="left"/>
      <w:pPr>
        <w:ind w:left="2880" w:hanging="360"/>
      </w:pPr>
    </w:lvl>
    <w:lvl w:ilvl="4" w:tplc="E2325B7A" w:tentative="1">
      <w:start w:val="1"/>
      <w:numFmt w:val="lowerLetter"/>
      <w:lvlText w:val="%5."/>
      <w:lvlJc w:val="left"/>
      <w:pPr>
        <w:ind w:left="3600" w:hanging="360"/>
      </w:pPr>
    </w:lvl>
    <w:lvl w:ilvl="5" w:tplc="D354E0F2" w:tentative="1">
      <w:start w:val="1"/>
      <w:numFmt w:val="lowerRoman"/>
      <w:lvlText w:val="%6."/>
      <w:lvlJc w:val="right"/>
      <w:pPr>
        <w:ind w:left="4320" w:hanging="180"/>
      </w:pPr>
    </w:lvl>
    <w:lvl w:ilvl="6" w:tplc="35DEFC6C" w:tentative="1">
      <w:start w:val="1"/>
      <w:numFmt w:val="decimal"/>
      <w:lvlText w:val="%7."/>
      <w:lvlJc w:val="left"/>
      <w:pPr>
        <w:ind w:left="5040" w:hanging="360"/>
      </w:pPr>
    </w:lvl>
    <w:lvl w:ilvl="7" w:tplc="6E7CE824" w:tentative="1">
      <w:start w:val="1"/>
      <w:numFmt w:val="lowerLetter"/>
      <w:lvlText w:val="%8."/>
      <w:lvlJc w:val="left"/>
      <w:pPr>
        <w:ind w:left="5760" w:hanging="360"/>
      </w:pPr>
    </w:lvl>
    <w:lvl w:ilvl="8" w:tplc="3ACE82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A4B7D"/>
    <w:multiLevelType w:val="hybridMultilevel"/>
    <w:tmpl w:val="B62C6AE8"/>
    <w:lvl w:ilvl="0" w:tplc="FDD447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78BAD2D8" w:tentative="1">
      <w:start w:val="1"/>
      <w:numFmt w:val="lowerLetter"/>
      <w:lvlText w:val="%2."/>
      <w:lvlJc w:val="left"/>
      <w:pPr>
        <w:ind w:left="1789" w:hanging="360"/>
      </w:pPr>
    </w:lvl>
    <w:lvl w:ilvl="2" w:tplc="5D340B76" w:tentative="1">
      <w:start w:val="1"/>
      <w:numFmt w:val="lowerRoman"/>
      <w:lvlText w:val="%3."/>
      <w:lvlJc w:val="right"/>
      <w:pPr>
        <w:ind w:left="2509" w:hanging="180"/>
      </w:pPr>
    </w:lvl>
    <w:lvl w:ilvl="3" w:tplc="2F4E08F6" w:tentative="1">
      <w:start w:val="1"/>
      <w:numFmt w:val="decimal"/>
      <w:lvlText w:val="%4."/>
      <w:lvlJc w:val="left"/>
      <w:pPr>
        <w:ind w:left="3229" w:hanging="360"/>
      </w:pPr>
    </w:lvl>
    <w:lvl w:ilvl="4" w:tplc="344CB016" w:tentative="1">
      <w:start w:val="1"/>
      <w:numFmt w:val="lowerLetter"/>
      <w:lvlText w:val="%5."/>
      <w:lvlJc w:val="left"/>
      <w:pPr>
        <w:ind w:left="3949" w:hanging="360"/>
      </w:pPr>
    </w:lvl>
    <w:lvl w:ilvl="5" w:tplc="EC0AD3AE" w:tentative="1">
      <w:start w:val="1"/>
      <w:numFmt w:val="lowerRoman"/>
      <w:lvlText w:val="%6."/>
      <w:lvlJc w:val="right"/>
      <w:pPr>
        <w:ind w:left="4669" w:hanging="180"/>
      </w:pPr>
    </w:lvl>
    <w:lvl w:ilvl="6" w:tplc="4498C774" w:tentative="1">
      <w:start w:val="1"/>
      <w:numFmt w:val="decimal"/>
      <w:lvlText w:val="%7."/>
      <w:lvlJc w:val="left"/>
      <w:pPr>
        <w:ind w:left="5389" w:hanging="360"/>
      </w:pPr>
    </w:lvl>
    <w:lvl w:ilvl="7" w:tplc="5C409ADA" w:tentative="1">
      <w:start w:val="1"/>
      <w:numFmt w:val="lowerLetter"/>
      <w:lvlText w:val="%8."/>
      <w:lvlJc w:val="left"/>
      <w:pPr>
        <w:ind w:left="6109" w:hanging="360"/>
      </w:pPr>
    </w:lvl>
    <w:lvl w:ilvl="8" w:tplc="0B2625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6B249B28">
      <w:start w:val="1"/>
      <w:numFmt w:val="upperRoman"/>
      <w:pStyle w:val="Annexetitr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C1E4BA3A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E676F344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0646210A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007C0486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DFE4B334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5DB8ECE8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3A542BCE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F0AED280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5230D7"/>
    <w:multiLevelType w:val="hybridMultilevel"/>
    <w:tmpl w:val="B4EEB31A"/>
    <w:lvl w:ilvl="0" w:tplc="2B0CC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88CEB002" w:tentative="1">
      <w:start w:val="1"/>
      <w:numFmt w:val="lowerLetter"/>
      <w:lvlText w:val="%2."/>
      <w:lvlJc w:val="left"/>
      <w:pPr>
        <w:ind w:left="1440" w:hanging="360"/>
      </w:pPr>
    </w:lvl>
    <w:lvl w:ilvl="2" w:tplc="D78A7D1C" w:tentative="1">
      <w:start w:val="1"/>
      <w:numFmt w:val="lowerRoman"/>
      <w:lvlText w:val="%3."/>
      <w:lvlJc w:val="right"/>
      <w:pPr>
        <w:ind w:left="2160" w:hanging="180"/>
      </w:pPr>
    </w:lvl>
    <w:lvl w:ilvl="3" w:tplc="2F4AB728" w:tentative="1">
      <w:start w:val="1"/>
      <w:numFmt w:val="decimal"/>
      <w:lvlText w:val="%4."/>
      <w:lvlJc w:val="left"/>
      <w:pPr>
        <w:ind w:left="2880" w:hanging="360"/>
      </w:pPr>
    </w:lvl>
    <w:lvl w:ilvl="4" w:tplc="FE32857C" w:tentative="1">
      <w:start w:val="1"/>
      <w:numFmt w:val="lowerLetter"/>
      <w:lvlText w:val="%5."/>
      <w:lvlJc w:val="left"/>
      <w:pPr>
        <w:ind w:left="3600" w:hanging="360"/>
      </w:pPr>
    </w:lvl>
    <w:lvl w:ilvl="5" w:tplc="4BE03A76" w:tentative="1">
      <w:start w:val="1"/>
      <w:numFmt w:val="lowerRoman"/>
      <w:lvlText w:val="%6."/>
      <w:lvlJc w:val="right"/>
      <w:pPr>
        <w:ind w:left="4320" w:hanging="180"/>
      </w:pPr>
    </w:lvl>
    <w:lvl w:ilvl="6" w:tplc="37423CE0" w:tentative="1">
      <w:start w:val="1"/>
      <w:numFmt w:val="decimal"/>
      <w:lvlText w:val="%7."/>
      <w:lvlJc w:val="left"/>
      <w:pPr>
        <w:ind w:left="5040" w:hanging="360"/>
      </w:pPr>
    </w:lvl>
    <w:lvl w:ilvl="7" w:tplc="CD2C917A" w:tentative="1">
      <w:start w:val="1"/>
      <w:numFmt w:val="lowerLetter"/>
      <w:lvlText w:val="%8."/>
      <w:lvlJc w:val="left"/>
      <w:pPr>
        <w:ind w:left="5760" w:hanging="360"/>
      </w:pPr>
    </w:lvl>
    <w:lvl w:ilvl="8" w:tplc="9BBAA0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CA6902"/>
    <w:multiLevelType w:val="hybridMultilevel"/>
    <w:tmpl w:val="68D4F718"/>
    <w:lvl w:ilvl="0" w:tplc="BA62AFCE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BE25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DCC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6CC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B86E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764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3C2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DA44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E835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F42AF0"/>
    <w:multiLevelType w:val="singleLevel"/>
    <w:tmpl w:val="E84C324C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 w15:restartNumberingAfterBreak="0">
    <w:nsid w:val="1C190FFA"/>
    <w:multiLevelType w:val="hybridMultilevel"/>
    <w:tmpl w:val="6D340662"/>
    <w:lvl w:ilvl="0" w:tplc="F9F0230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086DA56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A36E3E12" w:tentative="1">
      <w:start w:val="1"/>
      <w:numFmt w:val="lowerRoman"/>
      <w:lvlText w:val="%3."/>
      <w:lvlJc w:val="right"/>
      <w:pPr>
        <w:ind w:left="2517" w:hanging="180"/>
      </w:pPr>
    </w:lvl>
    <w:lvl w:ilvl="3" w:tplc="C34CEF8C" w:tentative="1">
      <w:start w:val="1"/>
      <w:numFmt w:val="decimal"/>
      <w:lvlText w:val="%4."/>
      <w:lvlJc w:val="left"/>
      <w:pPr>
        <w:ind w:left="3237" w:hanging="360"/>
      </w:pPr>
    </w:lvl>
    <w:lvl w:ilvl="4" w:tplc="50A06E94" w:tentative="1">
      <w:start w:val="1"/>
      <w:numFmt w:val="lowerLetter"/>
      <w:lvlText w:val="%5."/>
      <w:lvlJc w:val="left"/>
      <w:pPr>
        <w:ind w:left="3957" w:hanging="360"/>
      </w:pPr>
    </w:lvl>
    <w:lvl w:ilvl="5" w:tplc="B9FED14E" w:tentative="1">
      <w:start w:val="1"/>
      <w:numFmt w:val="lowerRoman"/>
      <w:lvlText w:val="%6."/>
      <w:lvlJc w:val="right"/>
      <w:pPr>
        <w:ind w:left="4677" w:hanging="180"/>
      </w:pPr>
    </w:lvl>
    <w:lvl w:ilvl="6" w:tplc="52A88F36" w:tentative="1">
      <w:start w:val="1"/>
      <w:numFmt w:val="decimal"/>
      <w:lvlText w:val="%7."/>
      <w:lvlJc w:val="left"/>
      <w:pPr>
        <w:ind w:left="5397" w:hanging="360"/>
      </w:pPr>
    </w:lvl>
    <w:lvl w:ilvl="7" w:tplc="74682DA0" w:tentative="1">
      <w:start w:val="1"/>
      <w:numFmt w:val="lowerLetter"/>
      <w:lvlText w:val="%8."/>
      <w:lvlJc w:val="left"/>
      <w:pPr>
        <w:ind w:left="6117" w:hanging="360"/>
      </w:pPr>
    </w:lvl>
    <w:lvl w:ilvl="8" w:tplc="E2823016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1C24597B"/>
    <w:multiLevelType w:val="hybridMultilevel"/>
    <w:tmpl w:val="022CCC1A"/>
    <w:lvl w:ilvl="0" w:tplc="33ACC3F6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0AE5A8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E0DB1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F6E51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62DD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D402D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12A8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5A7C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4453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00355C6"/>
    <w:multiLevelType w:val="hybridMultilevel"/>
    <w:tmpl w:val="10107B54"/>
    <w:lvl w:ilvl="0" w:tplc="F1448204">
      <w:start w:val="1"/>
      <w:numFmt w:val="lowerLetter"/>
      <w:lvlText w:val="%1)"/>
      <w:lvlJc w:val="left"/>
      <w:pPr>
        <w:ind w:left="1069" w:hanging="360"/>
      </w:pPr>
      <w:rPr>
        <w:rFonts w:ascii="Arial" w:eastAsia="Calibri" w:hAnsi="Arial" w:cs="Arial" w:hint="default"/>
        <w:b w:val="0"/>
      </w:rPr>
    </w:lvl>
    <w:lvl w:ilvl="1" w:tplc="3FCCCFA2" w:tentative="1">
      <w:start w:val="1"/>
      <w:numFmt w:val="lowerLetter"/>
      <w:lvlText w:val="%2."/>
      <w:lvlJc w:val="left"/>
      <w:pPr>
        <w:ind w:left="2160" w:hanging="360"/>
      </w:pPr>
    </w:lvl>
    <w:lvl w:ilvl="2" w:tplc="32FC32FE" w:tentative="1">
      <w:start w:val="1"/>
      <w:numFmt w:val="lowerRoman"/>
      <w:lvlText w:val="%3."/>
      <w:lvlJc w:val="right"/>
      <w:pPr>
        <w:ind w:left="2880" w:hanging="180"/>
      </w:pPr>
    </w:lvl>
    <w:lvl w:ilvl="3" w:tplc="C69C06AA" w:tentative="1">
      <w:start w:val="1"/>
      <w:numFmt w:val="decimal"/>
      <w:lvlText w:val="%4."/>
      <w:lvlJc w:val="left"/>
      <w:pPr>
        <w:ind w:left="3600" w:hanging="360"/>
      </w:pPr>
    </w:lvl>
    <w:lvl w:ilvl="4" w:tplc="E9B699E4" w:tentative="1">
      <w:start w:val="1"/>
      <w:numFmt w:val="lowerLetter"/>
      <w:lvlText w:val="%5."/>
      <w:lvlJc w:val="left"/>
      <w:pPr>
        <w:ind w:left="4320" w:hanging="360"/>
      </w:pPr>
    </w:lvl>
    <w:lvl w:ilvl="5" w:tplc="5AAE4EC4" w:tentative="1">
      <w:start w:val="1"/>
      <w:numFmt w:val="lowerRoman"/>
      <w:lvlText w:val="%6."/>
      <w:lvlJc w:val="right"/>
      <w:pPr>
        <w:ind w:left="5040" w:hanging="180"/>
      </w:pPr>
    </w:lvl>
    <w:lvl w:ilvl="6" w:tplc="4F06154C" w:tentative="1">
      <w:start w:val="1"/>
      <w:numFmt w:val="decimal"/>
      <w:lvlText w:val="%7."/>
      <w:lvlJc w:val="left"/>
      <w:pPr>
        <w:ind w:left="5760" w:hanging="360"/>
      </w:pPr>
    </w:lvl>
    <w:lvl w:ilvl="7" w:tplc="48CC074C" w:tentative="1">
      <w:start w:val="1"/>
      <w:numFmt w:val="lowerLetter"/>
      <w:lvlText w:val="%8."/>
      <w:lvlJc w:val="left"/>
      <w:pPr>
        <w:ind w:left="6480" w:hanging="360"/>
      </w:pPr>
    </w:lvl>
    <w:lvl w:ilvl="8" w:tplc="5494025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00A5DB3"/>
    <w:multiLevelType w:val="hybridMultilevel"/>
    <w:tmpl w:val="5FE083DC"/>
    <w:lvl w:ilvl="0" w:tplc="7BF84272">
      <w:start w:val="1"/>
      <w:numFmt w:val="decimal"/>
      <w:lvlText w:val="%1)"/>
      <w:lvlJc w:val="left"/>
      <w:pPr>
        <w:ind w:left="720" w:hanging="360"/>
      </w:pPr>
    </w:lvl>
    <w:lvl w:ilvl="1" w:tplc="977CF210" w:tentative="1">
      <w:start w:val="1"/>
      <w:numFmt w:val="lowerLetter"/>
      <w:lvlText w:val="%2."/>
      <w:lvlJc w:val="left"/>
      <w:pPr>
        <w:ind w:left="1440" w:hanging="360"/>
      </w:pPr>
    </w:lvl>
    <w:lvl w:ilvl="2" w:tplc="DD26AFC8" w:tentative="1">
      <w:start w:val="1"/>
      <w:numFmt w:val="lowerRoman"/>
      <w:lvlText w:val="%3."/>
      <w:lvlJc w:val="right"/>
      <w:pPr>
        <w:ind w:left="2160" w:hanging="180"/>
      </w:pPr>
    </w:lvl>
    <w:lvl w:ilvl="3" w:tplc="2EBC64F0" w:tentative="1">
      <w:start w:val="1"/>
      <w:numFmt w:val="decimal"/>
      <w:lvlText w:val="%4."/>
      <w:lvlJc w:val="left"/>
      <w:pPr>
        <w:ind w:left="2880" w:hanging="360"/>
      </w:pPr>
    </w:lvl>
    <w:lvl w:ilvl="4" w:tplc="A64A00F8" w:tentative="1">
      <w:start w:val="1"/>
      <w:numFmt w:val="lowerLetter"/>
      <w:lvlText w:val="%5."/>
      <w:lvlJc w:val="left"/>
      <w:pPr>
        <w:ind w:left="3600" w:hanging="360"/>
      </w:pPr>
    </w:lvl>
    <w:lvl w:ilvl="5" w:tplc="73BEBB90" w:tentative="1">
      <w:start w:val="1"/>
      <w:numFmt w:val="lowerRoman"/>
      <w:lvlText w:val="%6."/>
      <w:lvlJc w:val="right"/>
      <w:pPr>
        <w:ind w:left="4320" w:hanging="180"/>
      </w:pPr>
    </w:lvl>
    <w:lvl w:ilvl="6" w:tplc="34F63936" w:tentative="1">
      <w:start w:val="1"/>
      <w:numFmt w:val="decimal"/>
      <w:lvlText w:val="%7."/>
      <w:lvlJc w:val="left"/>
      <w:pPr>
        <w:ind w:left="5040" w:hanging="360"/>
      </w:pPr>
    </w:lvl>
    <w:lvl w:ilvl="7" w:tplc="456225B2" w:tentative="1">
      <w:start w:val="1"/>
      <w:numFmt w:val="lowerLetter"/>
      <w:lvlText w:val="%8."/>
      <w:lvlJc w:val="left"/>
      <w:pPr>
        <w:ind w:left="5760" w:hanging="360"/>
      </w:pPr>
    </w:lvl>
    <w:lvl w:ilvl="8" w:tplc="A1723B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B6A9B"/>
    <w:multiLevelType w:val="hybridMultilevel"/>
    <w:tmpl w:val="39282250"/>
    <w:lvl w:ilvl="0" w:tplc="7CC64C7E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E9CE116A" w:tentative="1">
      <w:start w:val="1"/>
      <w:numFmt w:val="lowerLetter"/>
      <w:lvlText w:val="%2."/>
      <w:lvlJc w:val="left"/>
      <w:pPr>
        <w:ind w:left="1440" w:hanging="360"/>
      </w:pPr>
    </w:lvl>
    <w:lvl w:ilvl="2" w:tplc="69FED106" w:tentative="1">
      <w:start w:val="1"/>
      <w:numFmt w:val="lowerRoman"/>
      <w:lvlText w:val="%3."/>
      <w:lvlJc w:val="right"/>
      <w:pPr>
        <w:ind w:left="2160" w:hanging="180"/>
      </w:pPr>
    </w:lvl>
    <w:lvl w:ilvl="3" w:tplc="72129BF0" w:tentative="1">
      <w:start w:val="1"/>
      <w:numFmt w:val="decimal"/>
      <w:lvlText w:val="%4."/>
      <w:lvlJc w:val="left"/>
      <w:pPr>
        <w:ind w:left="2880" w:hanging="360"/>
      </w:pPr>
    </w:lvl>
    <w:lvl w:ilvl="4" w:tplc="C44E6D44" w:tentative="1">
      <w:start w:val="1"/>
      <w:numFmt w:val="lowerLetter"/>
      <w:lvlText w:val="%5."/>
      <w:lvlJc w:val="left"/>
      <w:pPr>
        <w:ind w:left="3600" w:hanging="360"/>
      </w:pPr>
    </w:lvl>
    <w:lvl w:ilvl="5" w:tplc="4E6AB8CC" w:tentative="1">
      <w:start w:val="1"/>
      <w:numFmt w:val="lowerRoman"/>
      <w:lvlText w:val="%6."/>
      <w:lvlJc w:val="right"/>
      <w:pPr>
        <w:ind w:left="4320" w:hanging="180"/>
      </w:pPr>
    </w:lvl>
    <w:lvl w:ilvl="6" w:tplc="FE7EC2C8" w:tentative="1">
      <w:start w:val="1"/>
      <w:numFmt w:val="decimal"/>
      <w:lvlText w:val="%7."/>
      <w:lvlJc w:val="left"/>
      <w:pPr>
        <w:ind w:left="5040" w:hanging="360"/>
      </w:pPr>
    </w:lvl>
    <w:lvl w:ilvl="7" w:tplc="F7E0F5C8" w:tentative="1">
      <w:start w:val="1"/>
      <w:numFmt w:val="lowerLetter"/>
      <w:lvlText w:val="%8."/>
      <w:lvlJc w:val="left"/>
      <w:pPr>
        <w:ind w:left="5760" w:hanging="360"/>
      </w:pPr>
    </w:lvl>
    <w:lvl w:ilvl="8" w:tplc="986C0A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3E72D8"/>
    <w:multiLevelType w:val="hybridMultilevel"/>
    <w:tmpl w:val="565C79FC"/>
    <w:lvl w:ilvl="0" w:tplc="0F3CB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7DE6648" w:tentative="1">
      <w:start w:val="1"/>
      <w:numFmt w:val="lowerLetter"/>
      <w:lvlText w:val="%2."/>
      <w:lvlJc w:val="left"/>
      <w:pPr>
        <w:ind w:left="1800" w:hanging="360"/>
      </w:pPr>
    </w:lvl>
    <w:lvl w:ilvl="2" w:tplc="53C8B4D0" w:tentative="1">
      <w:start w:val="1"/>
      <w:numFmt w:val="lowerRoman"/>
      <w:lvlText w:val="%3."/>
      <w:lvlJc w:val="right"/>
      <w:pPr>
        <w:ind w:left="2520" w:hanging="180"/>
      </w:pPr>
    </w:lvl>
    <w:lvl w:ilvl="3" w:tplc="230AAC32" w:tentative="1">
      <w:start w:val="1"/>
      <w:numFmt w:val="decimal"/>
      <w:lvlText w:val="%4."/>
      <w:lvlJc w:val="left"/>
      <w:pPr>
        <w:ind w:left="3240" w:hanging="360"/>
      </w:pPr>
    </w:lvl>
    <w:lvl w:ilvl="4" w:tplc="8D68788A" w:tentative="1">
      <w:start w:val="1"/>
      <w:numFmt w:val="lowerLetter"/>
      <w:lvlText w:val="%5."/>
      <w:lvlJc w:val="left"/>
      <w:pPr>
        <w:ind w:left="3960" w:hanging="360"/>
      </w:pPr>
    </w:lvl>
    <w:lvl w:ilvl="5" w:tplc="A7F4BE0C" w:tentative="1">
      <w:start w:val="1"/>
      <w:numFmt w:val="lowerRoman"/>
      <w:lvlText w:val="%6."/>
      <w:lvlJc w:val="right"/>
      <w:pPr>
        <w:ind w:left="4680" w:hanging="180"/>
      </w:pPr>
    </w:lvl>
    <w:lvl w:ilvl="6" w:tplc="49C807EE" w:tentative="1">
      <w:start w:val="1"/>
      <w:numFmt w:val="decimal"/>
      <w:lvlText w:val="%7."/>
      <w:lvlJc w:val="left"/>
      <w:pPr>
        <w:ind w:left="5400" w:hanging="360"/>
      </w:pPr>
    </w:lvl>
    <w:lvl w:ilvl="7" w:tplc="6F34ACC6" w:tentative="1">
      <w:start w:val="1"/>
      <w:numFmt w:val="lowerLetter"/>
      <w:lvlText w:val="%8."/>
      <w:lvlJc w:val="left"/>
      <w:pPr>
        <w:ind w:left="6120" w:hanging="360"/>
      </w:pPr>
    </w:lvl>
    <w:lvl w:ilvl="8" w:tplc="CB7CE5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pStyle w:val="Tire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2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3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32277A3"/>
    <w:multiLevelType w:val="hybridMultilevel"/>
    <w:tmpl w:val="E264C4D8"/>
    <w:lvl w:ilvl="0" w:tplc="E490243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229C3E62" w:tentative="1">
      <w:start w:val="1"/>
      <w:numFmt w:val="lowerLetter"/>
      <w:lvlText w:val="%2."/>
      <w:lvlJc w:val="left"/>
      <w:pPr>
        <w:ind w:left="1440" w:hanging="360"/>
      </w:pPr>
    </w:lvl>
    <w:lvl w:ilvl="2" w:tplc="B520132E" w:tentative="1">
      <w:start w:val="1"/>
      <w:numFmt w:val="lowerRoman"/>
      <w:lvlText w:val="%3."/>
      <w:lvlJc w:val="right"/>
      <w:pPr>
        <w:ind w:left="2160" w:hanging="180"/>
      </w:pPr>
    </w:lvl>
    <w:lvl w:ilvl="3" w:tplc="0D3E810A" w:tentative="1">
      <w:start w:val="1"/>
      <w:numFmt w:val="decimal"/>
      <w:lvlText w:val="%4."/>
      <w:lvlJc w:val="left"/>
      <w:pPr>
        <w:ind w:left="2880" w:hanging="360"/>
      </w:pPr>
    </w:lvl>
    <w:lvl w:ilvl="4" w:tplc="D5DE477E" w:tentative="1">
      <w:start w:val="1"/>
      <w:numFmt w:val="lowerLetter"/>
      <w:lvlText w:val="%5."/>
      <w:lvlJc w:val="left"/>
      <w:pPr>
        <w:ind w:left="3600" w:hanging="360"/>
      </w:pPr>
    </w:lvl>
    <w:lvl w:ilvl="5" w:tplc="0644E0C4" w:tentative="1">
      <w:start w:val="1"/>
      <w:numFmt w:val="lowerRoman"/>
      <w:lvlText w:val="%6."/>
      <w:lvlJc w:val="right"/>
      <w:pPr>
        <w:ind w:left="4320" w:hanging="180"/>
      </w:pPr>
    </w:lvl>
    <w:lvl w:ilvl="6" w:tplc="73841550" w:tentative="1">
      <w:start w:val="1"/>
      <w:numFmt w:val="decimal"/>
      <w:lvlText w:val="%7."/>
      <w:lvlJc w:val="left"/>
      <w:pPr>
        <w:ind w:left="5040" w:hanging="360"/>
      </w:pPr>
    </w:lvl>
    <w:lvl w:ilvl="7" w:tplc="0952FFBC" w:tentative="1">
      <w:start w:val="1"/>
      <w:numFmt w:val="lowerLetter"/>
      <w:lvlText w:val="%8."/>
      <w:lvlJc w:val="left"/>
      <w:pPr>
        <w:ind w:left="5760" w:hanging="360"/>
      </w:pPr>
    </w:lvl>
    <w:lvl w:ilvl="8" w:tplc="8B081A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62290"/>
    <w:multiLevelType w:val="hybridMultilevel"/>
    <w:tmpl w:val="F04E7D90"/>
    <w:lvl w:ilvl="0" w:tplc="69A09992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ED3A7E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4BB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244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2AA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A03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E1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8ACD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FC55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72D32ED"/>
    <w:multiLevelType w:val="hybridMultilevel"/>
    <w:tmpl w:val="CEBCA58A"/>
    <w:lvl w:ilvl="0" w:tplc="50842FD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7C1A5992">
      <w:start w:val="1"/>
      <w:numFmt w:val="lowerLetter"/>
      <w:lvlText w:val="%2."/>
      <w:lvlJc w:val="left"/>
      <w:pPr>
        <w:ind w:left="1440" w:hanging="360"/>
      </w:pPr>
    </w:lvl>
    <w:lvl w:ilvl="2" w:tplc="B01A5B06">
      <w:start w:val="1"/>
      <w:numFmt w:val="lowerRoman"/>
      <w:lvlText w:val="%3."/>
      <w:lvlJc w:val="right"/>
      <w:pPr>
        <w:ind w:left="2160" w:hanging="180"/>
      </w:pPr>
    </w:lvl>
    <w:lvl w:ilvl="3" w:tplc="52EC7E1C">
      <w:start w:val="1"/>
      <w:numFmt w:val="decimal"/>
      <w:lvlText w:val="%4."/>
      <w:lvlJc w:val="left"/>
      <w:pPr>
        <w:ind w:left="2880" w:hanging="360"/>
      </w:pPr>
    </w:lvl>
    <w:lvl w:ilvl="4" w:tplc="7FB6D478">
      <w:start w:val="1"/>
      <w:numFmt w:val="lowerLetter"/>
      <w:lvlText w:val="%5."/>
      <w:lvlJc w:val="left"/>
      <w:pPr>
        <w:ind w:left="3600" w:hanging="360"/>
      </w:pPr>
    </w:lvl>
    <w:lvl w:ilvl="5" w:tplc="96B88404">
      <w:start w:val="1"/>
      <w:numFmt w:val="lowerRoman"/>
      <w:lvlText w:val="%6."/>
      <w:lvlJc w:val="right"/>
      <w:pPr>
        <w:ind w:left="4320" w:hanging="180"/>
      </w:pPr>
    </w:lvl>
    <w:lvl w:ilvl="6" w:tplc="34F4CDC2">
      <w:start w:val="1"/>
      <w:numFmt w:val="decimal"/>
      <w:lvlText w:val="%7."/>
      <w:lvlJc w:val="left"/>
      <w:pPr>
        <w:ind w:left="5040" w:hanging="360"/>
      </w:pPr>
    </w:lvl>
    <w:lvl w:ilvl="7" w:tplc="181EBA1A">
      <w:start w:val="1"/>
      <w:numFmt w:val="lowerLetter"/>
      <w:lvlText w:val="%8."/>
      <w:lvlJc w:val="left"/>
      <w:pPr>
        <w:ind w:left="5760" w:hanging="360"/>
      </w:pPr>
    </w:lvl>
    <w:lvl w:ilvl="8" w:tplc="F2D68E6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BD28E5"/>
    <w:multiLevelType w:val="hybridMultilevel"/>
    <w:tmpl w:val="DC7C32A6"/>
    <w:lvl w:ilvl="0" w:tplc="BA76F5C8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  <w:szCs w:val="22"/>
      </w:rPr>
    </w:lvl>
    <w:lvl w:ilvl="1" w:tplc="9CE813D0" w:tentative="1">
      <w:start w:val="1"/>
      <w:numFmt w:val="lowerLetter"/>
      <w:lvlText w:val="%2."/>
      <w:lvlJc w:val="left"/>
      <w:pPr>
        <w:ind w:left="1788" w:hanging="360"/>
      </w:pPr>
    </w:lvl>
    <w:lvl w:ilvl="2" w:tplc="96FA7E22" w:tentative="1">
      <w:start w:val="1"/>
      <w:numFmt w:val="lowerRoman"/>
      <w:lvlText w:val="%3."/>
      <w:lvlJc w:val="right"/>
      <w:pPr>
        <w:ind w:left="2508" w:hanging="180"/>
      </w:pPr>
    </w:lvl>
    <w:lvl w:ilvl="3" w:tplc="737E23D2" w:tentative="1">
      <w:start w:val="1"/>
      <w:numFmt w:val="decimal"/>
      <w:lvlText w:val="%4."/>
      <w:lvlJc w:val="left"/>
      <w:pPr>
        <w:ind w:left="3228" w:hanging="360"/>
      </w:pPr>
    </w:lvl>
    <w:lvl w:ilvl="4" w:tplc="AE903E68" w:tentative="1">
      <w:start w:val="1"/>
      <w:numFmt w:val="lowerLetter"/>
      <w:lvlText w:val="%5."/>
      <w:lvlJc w:val="left"/>
      <w:pPr>
        <w:ind w:left="3948" w:hanging="360"/>
      </w:pPr>
    </w:lvl>
    <w:lvl w:ilvl="5" w:tplc="988CA286" w:tentative="1">
      <w:start w:val="1"/>
      <w:numFmt w:val="lowerRoman"/>
      <w:lvlText w:val="%6."/>
      <w:lvlJc w:val="right"/>
      <w:pPr>
        <w:ind w:left="4668" w:hanging="180"/>
      </w:pPr>
    </w:lvl>
    <w:lvl w:ilvl="6" w:tplc="6352DC56" w:tentative="1">
      <w:start w:val="1"/>
      <w:numFmt w:val="decimal"/>
      <w:lvlText w:val="%7."/>
      <w:lvlJc w:val="left"/>
      <w:pPr>
        <w:ind w:left="5388" w:hanging="360"/>
      </w:pPr>
    </w:lvl>
    <w:lvl w:ilvl="7" w:tplc="811A345C" w:tentative="1">
      <w:start w:val="1"/>
      <w:numFmt w:val="lowerLetter"/>
      <w:lvlText w:val="%8."/>
      <w:lvlJc w:val="left"/>
      <w:pPr>
        <w:ind w:left="6108" w:hanging="360"/>
      </w:pPr>
    </w:lvl>
    <w:lvl w:ilvl="8" w:tplc="024C631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2CBA1F86"/>
    <w:multiLevelType w:val="hybridMultilevel"/>
    <w:tmpl w:val="EE04D096"/>
    <w:lvl w:ilvl="0" w:tplc="D81089E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E3106838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C164D28A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85DE212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BAE21F48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9158603A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B34DDF6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AEEADFF0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8D36F48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2E6F06A0"/>
    <w:multiLevelType w:val="singleLevel"/>
    <w:tmpl w:val="F2F08568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9" w15:restartNumberingAfterBreak="0">
    <w:nsid w:val="306556B2"/>
    <w:multiLevelType w:val="hybridMultilevel"/>
    <w:tmpl w:val="CEBCA58A"/>
    <w:lvl w:ilvl="0" w:tplc="A65A467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EC8BE22">
      <w:start w:val="1"/>
      <w:numFmt w:val="lowerLetter"/>
      <w:lvlText w:val="%2."/>
      <w:lvlJc w:val="left"/>
      <w:pPr>
        <w:ind w:left="1440" w:hanging="360"/>
      </w:pPr>
    </w:lvl>
    <w:lvl w:ilvl="2" w:tplc="ADE82AE8">
      <w:start w:val="1"/>
      <w:numFmt w:val="lowerRoman"/>
      <w:lvlText w:val="%3."/>
      <w:lvlJc w:val="right"/>
      <w:pPr>
        <w:ind w:left="2160" w:hanging="180"/>
      </w:pPr>
    </w:lvl>
    <w:lvl w:ilvl="3" w:tplc="7F52DED6">
      <w:start w:val="1"/>
      <w:numFmt w:val="decimal"/>
      <w:lvlText w:val="%4."/>
      <w:lvlJc w:val="left"/>
      <w:pPr>
        <w:ind w:left="2880" w:hanging="360"/>
      </w:pPr>
    </w:lvl>
    <w:lvl w:ilvl="4" w:tplc="65A03616">
      <w:start w:val="1"/>
      <w:numFmt w:val="lowerLetter"/>
      <w:lvlText w:val="%5."/>
      <w:lvlJc w:val="left"/>
      <w:pPr>
        <w:ind w:left="3600" w:hanging="360"/>
      </w:pPr>
    </w:lvl>
    <w:lvl w:ilvl="5" w:tplc="75E8E86A">
      <w:start w:val="1"/>
      <w:numFmt w:val="lowerRoman"/>
      <w:lvlText w:val="%6."/>
      <w:lvlJc w:val="right"/>
      <w:pPr>
        <w:ind w:left="4320" w:hanging="180"/>
      </w:pPr>
    </w:lvl>
    <w:lvl w:ilvl="6" w:tplc="A9AE0C8E">
      <w:start w:val="1"/>
      <w:numFmt w:val="decimal"/>
      <w:lvlText w:val="%7."/>
      <w:lvlJc w:val="left"/>
      <w:pPr>
        <w:ind w:left="5040" w:hanging="360"/>
      </w:pPr>
    </w:lvl>
    <w:lvl w:ilvl="7" w:tplc="E3EEDA0A">
      <w:start w:val="1"/>
      <w:numFmt w:val="lowerLetter"/>
      <w:lvlText w:val="%8."/>
      <w:lvlJc w:val="left"/>
      <w:pPr>
        <w:ind w:left="5760" w:hanging="360"/>
      </w:pPr>
    </w:lvl>
    <w:lvl w:ilvl="8" w:tplc="5C8E2DC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526556"/>
    <w:multiLevelType w:val="multilevel"/>
    <w:tmpl w:val="56489D64"/>
    <w:lvl w:ilvl="0">
      <w:start w:val="3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34584295"/>
    <w:multiLevelType w:val="multilevel"/>
    <w:tmpl w:val="59ADCABA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350D0196"/>
    <w:multiLevelType w:val="hybridMultilevel"/>
    <w:tmpl w:val="C91A922A"/>
    <w:lvl w:ilvl="0" w:tplc="0464AE8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23B2C540" w:tentative="1">
      <w:start w:val="1"/>
      <w:numFmt w:val="lowerLetter"/>
      <w:lvlText w:val="%2."/>
      <w:lvlJc w:val="left"/>
      <w:pPr>
        <w:ind w:left="2160" w:hanging="360"/>
      </w:pPr>
    </w:lvl>
    <w:lvl w:ilvl="2" w:tplc="A4DC22D2" w:tentative="1">
      <w:start w:val="1"/>
      <w:numFmt w:val="lowerRoman"/>
      <w:lvlText w:val="%3."/>
      <w:lvlJc w:val="right"/>
      <w:pPr>
        <w:ind w:left="2880" w:hanging="180"/>
      </w:pPr>
    </w:lvl>
    <w:lvl w:ilvl="3" w:tplc="34B432DE" w:tentative="1">
      <w:start w:val="1"/>
      <w:numFmt w:val="decimal"/>
      <w:lvlText w:val="%4."/>
      <w:lvlJc w:val="left"/>
      <w:pPr>
        <w:ind w:left="3600" w:hanging="360"/>
      </w:pPr>
    </w:lvl>
    <w:lvl w:ilvl="4" w:tplc="F62E0394" w:tentative="1">
      <w:start w:val="1"/>
      <w:numFmt w:val="lowerLetter"/>
      <w:lvlText w:val="%5."/>
      <w:lvlJc w:val="left"/>
      <w:pPr>
        <w:ind w:left="4320" w:hanging="360"/>
      </w:pPr>
    </w:lvl>
    <w:lvl w:ilvl="5" w:tplc="89983784" w:tentative="1">
      <w:start w:val="1"/>
      <w:numFmt w:val="lowerRoman"/>
      <w:lvlText w:val="%6."/>
      <w:lvlJc w:val="right"/>
      <w:pPr>
        <w:ind w:left="5040" w:hanging="180"/>
      </w:pPr>
    </w:lvl>
    <w:lvl w:ilvl="6" w:tplc="43E043FA" w:tentative="1">
      <w:start w:val="1"/>
      <w:numFmt w:val="decimal"/>
      <w:lvlText w:val="%7."/>
      <w:lvlJc w:val="left"/>
      <w:pPr>
        <w:ind w:left="5760" w:hanging="360"/>
      </w:pPr>
    </w:lvl>
    <w:lvl w:ilvl="7" w:tplc="404E4B06" w:tentative="1">
      <w:start w:val="1"/>
      <w:numFmt w:val="lowerLetter"/>
      <w:lvlText w:val="%8."/>
      <w:lvlJc w:val="left"/>
      <w:pPr>
        <w:ind w:left="6480" w:hanging="360"/>
      </w:pPr>
    </w:lvl>
    <w:lvl w:ilvl="8" w:tplc="B71A06A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5135DFE"/>
    <w:multiLevelType w:val="hybridMultilevel"/>
    <w:tmpl w:val="C91A922A"/>
    <w:lvl w:ilvl="0" w:tplc="BCFC9FE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B83C827E" w:tentative="1">
      <w:start w:val="1"/>
      <w:numFmt w:val="lowerLetter"/>
      <w:lvlText w:val="%2."/>
      <w:lvlJc w:val="left"/>
      <w:pPr>
        <w:ind w:left="2160" w:hanging="360"/>
      </w:pPr>
    </w:lvl>
    <w:lvl w:ilvl="2" w:tplc="7EDC2CF2" w:tentative="1">
      <w:start w:val="1"/>
      <w:numFmt w:val="lowerRoman"/>
      <w:lvlText w:val="%3."/>
      <w:lvlJc w:val="right"/>
      <w:pPr>
        <w:ind w:left="2880" w:hanging="180"/>
      </w:pPr>
    </w:lvl>
    <w:lvl w:ilvl="3" w:tplc="96B8826A" w:tentative="1">
      <w:start w:val="1"/>
      <w:numFmt w:val="decimal"/>
      <w:lvlText w:val="%4."/>
      <w:lvlJc w:val="left"/>
      <w:pPr>
        <w:ind w:left="3600" w:hanging="360"/>
      </w:pPr>
    </w:lvl>
    <w:lvl w:ilvl="4" w:tplc="BCC0A3D0" w:tentative="1">
      <w:start w:val="1"/>
      <w:numFmt w:val="lowerLetter"/>
      <w:lvlText w:val="%5."/>
      <w:lvlJc w:val="left"/>
      <w:pPr>
        <w:ind w:left="4320" w:hanging="360"/>
      </w:pPr>
    </w:lvl>
    <w:lvl w:ilvl="5" w:tplc="E8F6B10C" w:tentative="1">
      <w:start w:val="1"/>
      <w:numFmt w:val="lowerRoman"/>
      <w:lvlText w:val="%6."/>
      <w:lvlJc w:val="right"/>
      <w:pPr>
        <w:ind w:left="5040" w:hanging="180"/>
      </w:pPr>
    </w:lvl>
    <w:lvl w:ilvl="6" w:tplc="C50CECD8" w:tentative="1">
      <w:start w:val="1"/>
      <w:numFmt w:val="decimal"/>
      <w:lvlText w:val="%7."/>
      <w:lvlJc w:val="left"/>
      <w:pPr>
        <w:ind w:left="5760" w:hanging="360"/>
      </w:pPr>
    </w:lvl>
    <w:lvl w:ilvl="7" w:tplc="E2100A7E" w:tentative="1">
      <w:start w:val="1"/>
      <w:numFmt w:val="lowerLetter"/>
      <w:lvlText w:val="%8."/>
      <w:lvlJc w:val="left"/>
      <w:pPr>
        <w:ind w:left="6480" w:hanging="360"/>
      </w:pPr>
    </w:lvl>
    <w:lvl w:ilvl="8" w:tplc="E034DDB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66C7FFC"/>
    <w:multiLevelType w:val="hybridMultilevel"/>
    <w:tmpl w:val="B5FCFBC0"/>
    <w:lvl w:ilvl="0" w:tplc="DF2A0F5C">
      <w:start w:val="1"/>
      <w:numFmt w:val="decimal"/>
      <w:lvlText w:val="%1)"/>
      <w:lvlJc w:val="left"/>
      <w:pPr>
        <w:ind w:left="720" w:hanging="360"/>
      </w:pPr>
    </w:lvl>
    <w:lvl w:ilvl="1" w:tplc="8C7603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B890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52C1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5C32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96C8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1A19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C37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5A9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6BA4066"/>
    <w:multiLevelType w:val="multilevel"/>
    <w:tmpl w:val="59ADCABA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376C77ED"/>
    <w:multiLevelType w:val="hybridMultilevel"/>
    <w:tmpl w:val="F04E7D90"/>
    <w:lvl w:ilvl="0" w:tplc="FF6A326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FFDAE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AC35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1AFA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A46E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052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E887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0B7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EC2A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7C06F5C"/>
    <w:multiLevelType w:val="hybridMultilevel"/>
    <w:tmpl w:val="1B7A9756"/>
    <w:lvl w:ilvl="0" w:tplc="5AF4BBE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3BF44824" w:tentative="1">
      <w:start w:val="1"/>
      <w:numFmt w:val="lowerLetter"/>
      <w:lvlText w:val="%2."/>
      <w:lvlJc w:val="left"/>
      <w:pPr>
        <w:ind w:left="1440" w:hanging="360"/>
      </w:pPr>
    </w:lvl>
    <w:lvl w:ilvl="2" w:tplc="E8C2FDC6" w:tentative="1">
      <w:start w:val="1"/>
      <w:numFmt w:val="lowerRoman"/>
      <w:lvlText w:val="%3."/>
      <w:lvlJc w:val="right"/>
      <w:pPr>
        <w:ind w:left="2160" w:hanging="180"/>
      </w:pPr>
    </w:lvl>
    <w:lvl w:ilvl="3" w:tplc="473AE87C" w:tentative="1">
      <w:start w:val="1"/>
      <w:numFmt w:val="decimal"/>
      <w:lvlText w:val="%4."/>
      <w:lvlJc w:val="left"/>
      <w:pPr>
        <w:ind w:left="2880" w:hanging="360"/>
      </w:pPr>
    </w:lvl>
    <w:lvl w:ilvl="4" w:tplc="72907564" w:tentative="1">
      <w:start w:val="1"/>
      <w:numFmt w:val="lowerLetter"/>
      <w:lvlText w:val="%5."/>
      <w:lvlJc w:val="left"/>
      <w:pPr>
        <w:ind w:left="3600" w:hanging="360"/>
      </w:pPr>
    </w:lvl>
    <w:lvl w:ilvl="5" w:tplc="E8D00E14" w:tentative="1">
      <w:start w:val="1"/>
      <w:numFmt w:val="lowerRoman"/>
      <w:lvlText w:val="%6."/>
      <w:lvlJc w:val="right"/>
      <w:pPr>
        <w:ind w:left="4320" w:hanging="180"/>
      </w:pPr>
    </w:lvl>
    <w:lvl w:ilvl="6" w:tplc="5EC63E68" w:tentative="1">
      <w:start w:val="1"/>
      <w:numFmt w:val="decimal"/>
      <w:lvlText w:val="%7."/>
      <w:lvlJc w:val="left"/>
      <w:pPr>
        <w:ind w:left="5040" w:hanging="360"/>
      </w:pPr>
    </w:lvl>
    <w:lvl w:ilvl="7" w:tplc="66624808" w:tentative="1">
      <w:start w:val="1"/>
      <w:numFmt w:val="lowerLetter"/>
      <w:lvlText w:val="%8."/>
      <w:lvlJc w:val="left"/>
      <w:pPr>
        <w:ind w:left="5760" w:hanging="360"/>
      </w:pPr>
    </w:lvl>
    <w:lvl w:ilvl="8" w:tplc="C70497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7229CD"/>
    <w:multiLevelType w:val="hybridMultilevel"/>
    <w:tmpl w:val="62A0F806"/>
    <w:lvl w:ilvl="0" w:tplc="90126C9A">
      <w:start w:val="5"/>
      <w:numFmt w:val="upperRoman"/>
      <w:lvlText w:val="%1."/>
      <w:lvlJc w:val="right"/>
      <w:pPr>
        <w:ind w:left="927" w:hanging="360"/>
      </w:pPr>
      <w:rPr>
        <w:rFonts w:hint="default"/>
        <w:b/>
      </w:rPr>
    </w:lvl>
    <w:lvl w:ilvl="1" w:tplc="BF0CE106" w:tentative="1">
      <w:start w:val="1"/>
      <w:numFmt w:val="lowerLetter"/>
      <w:lvlText w:val="%2."/>
      <w:lvlJc w:val="left"/>
      <w:pPr>
        <w:ind w:left="1440" w:hanging="360"/>
      </w:pPr>
    </w:lvl>
    <w:lvl w:ilvl="2" w:tplc="23CEDCC4" w:tentative="1">
      <w:start w:val="1"/>
      <w:numFmt w:val="lowerRoman"/>
      <w:lvlText w:val="%3."/>
      <w:lvlJc w:val="right"/>
      <w:pPr>
        <w:ind w:left="2160" w:hanging="180"/>
      </w:pPr>
    </w:lvl>
    <w:lvl w:ilvl="3" w:tplc="04E4DD46" w:tentative="1">
      <w:start w:val="1"/>
      <w:numFmt w:val="decimal"/>
      <w:lvlText w:val="%4."/>
      <w:lvlJc w:val="left"/>
      <w:pPr>
        <w:ind w:left="2880" w:hanging="360"/>
      </w:pPr>
    </w:lvl>
    <w:lvl w:ilvl="4" w:tplc="64F0C66A" w:tentative="1">
      <w:start w:val="1"/>
      <w:numFmt w:val="lowerLetter"/>
      <w:lvlText w:val="%5."/>
      <w:lvlJc w:val="left"/>
      <w:pPr>
        <w:ind w:left="3600" w:hanging="360"/>
      </w:pPr>
    </w:lvl>
    <w:lvl w:ilvl="5" w:tplc="7F2C1AD4" w:tentative="1">
      <w:start w:val="1"/>
      <w:numFmt w:val="lowerRoman"/>
      <w:lvlText w:val="%6."/>
      <w:lvlJc w:val="right"/>
      <w:pPr>
        <w:ind w:left="4320" w:hanging="180"/>
      </w:pPr>
    </w:lvl>
    <w:lvl w:ilvl="6" w:tplc="B8FE646A" w:tentative="1">
      <w:start w:val="1"/>
      <w:numFmt w:val="decimal"/>
      <w:lvlText w:val="%7."/>
      <w:lvlJc w:val="left"/>
      <w:pPr>
        <w:ind w:left="5040" w:hanging="360"/>
      </w:pPr>
    </w:lvl>
    <w:lvl w:ilvl="7" w:tplc="A9A6EA00" w:tentative="1">
      <w:start w:val="1"/>
      <w:numFmt w:val="lowerLetter"/>
      <w:lvlText w:val="%8."/>
      <w:lvlJc w:val="left"/>
      <w:pPr>
        <w:ind w:left="5760" w:hanging="360"/>
      </w:pPr>
    </w:lvl>
    <w:lvl w:ilvl="8" w:tplc="9BB84C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F40BB9"/>
    <w:multiLevelType w:val="hybridMultilevel"/>
    <w:tmpl w:val="2EA498CC"/>
    <w:lvl w:ilvl="0" w:tplc="637644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54A2A6" w:tentative="1">
      <w:start w:val="1"/>
      <w:numFmt w:val="lowerLetter"/>
      <w:lvlText w:val="%2."/>
      <w:lvlJc w:val="left"/>
      <w:pPr>
        <w:ind w:left="1440" w:hanging="360"/>
      </w:pPr>
    </w:lvl>
    <w:lvl w:ilvl="2" w:tplc="5DDAD87E" w:tentative="1">
      <w:start w:val="1"/>
      <w:numFmt w:val="lowerRoman"/>
      <w:lvlText w:val="%3."/>
      <w:lvlJc w:val="right"/>
      <w:pPr>
        <w:ind w:left="2160" w:hanging="180"/>
      </w:pPr>
    </w:lvl>
    <w:lvl w:ilvl="3" w:tplc="DB12CCDC" w:tentative="1">
      <w:start w:val="1"/>
      <w:numFmt w:val="decimal"/>
      <w:lvlText w:val="%4."/>
      <w:lvlJc w:val="left"/>
      <w:pPr>
        <w:ind w:left="2880" w:hanging="360"/>
      </w:pPr>
    </w:lvl>
    <w:lvl w:ilvl="4" w:tplc="C60663CA" w:tentative="1">
      <w:start w:val="1"/>
      <w:numFmt w:val="lowerLetter"/>
      <w:lvlText w:val="%5."/>
      <w:lvlJc w:val="left"/>
      <w:pPr>
        <w:ind w:left="3600" w:hanging="360"/>
      </w:pPr>
    </w:lvl>
    <w:lvl w:ilvl="5" w:tplc="A0A20DD4" w:tentative="1">
      <w:start w:val="1"/>
      <w:numFmt w:val="lowerRoman"/>
      <w:lvlText w:val="%6."/>
      <w:lvlJc w:val="right"/>
      <w:pPr>
        <w:ind w:left="4320" w:hanging="180"/>
      </w:pPr>
    </w:lvl>
    <w:lvl w:ilvl="6" w:tplc="D072354A" w:tentative="1">
      <w:start w:val="1"/>
      <w:numFmt w:val="decimal"/>
      <w:lvlText w:val="%7."/>
      <w:lvlJc w:val="left"/>
      <w:pPr>
        <w:ind w:left="5040" w:hanging="360"/>
      </w:pPr>
    </w:lvl>
    <w:lvl w:ilvl="7" w:tplc="BEA42E20" w:tentative="1">
      <w:start w:val="1"/>
      <w:numFmt w:val="lowerLetter"/>
      <w:lvlText w:val="%8."/>
      <w:lvlJc w:val="left"/>
      <w:pPr>
        <w:ind w:left="5760" w:hanging="360"/>
      </w:pPr>
    </w:lvl>
    <w:lvl w:ilvl="8" w:tplc="CA165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A3513B"/>
    <w:multiLevelType w:val="hybridMultilevel"/>
    <w:tmpl w:val="1604EBEC"/>
    <w:lvl w:ilvl="0" w:tplc="8FB8F40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6E8A5AC" w:tentative="1">
      <w:start w:val="1"/>
      <w:numFmt w:val="lowerLetter"/>
      <w:lvlText w:val="%2."/>
      <w:lvlJc w:val="left"/>
      <w:pPr>
        <w:ind w:left="1440" w:hanging="360"/>
      </w:pPr>
    </w:lvl>
    <w:lvl w:ilvl="2" w:tplc="2178499C" w:tentative="1">
      <w:start w:val="1"/>
      <w:numFmt w:val="lowerRoman"/>
      <w:lvlText w:val="%3."/>
      <w:lvlJc w:val="right"/>
      <w:pPr>
        <w:ind w:left="2160" w:hanging="180"/>
      </w:pPr>
    </w:lvl>
    <w:lvl w:ilvl="3" w:tplc="58F4DFEE" w:tentative="1">
      <w:start w:val="1"/>
      <w:numFmt w:val="decimal"/>
      <w:lvlText w:val="%4."/>
      <w:lvlJc w:val="left"/>
      <w:pPr>
        <w:ind w:left="2880" w:hanging="360"/>
      </w:pPr>
    </w:lvl>
    <w:lvl w:ilvl="4" w:tplc="547A5290" w:tentative="1">
      <w:start w:val="1"/>
      <w:numFmt w:val="lowerLetter"/>
      <w:lvlText w:val="%5."/>
      <w:lvlJc w:val="left"/>
      <w:pPr>
        <w:ind w:left="3600" w:hanging="360"/>
      </w:pPr>
    </w:lvl>
    <w:lvl w:ilvl="5" w:tplc="C4625510" w:tentative="1">
      <w:start w:val="1"/>
      <w:numFmt w:val="lowerRoman"/>
      <w:lvlText w:val="%6."/>
      <w:lvlJc w:val="right"/>
      <w:pPr>
        <w:ind w:left="4320" w:hanging="180"/>
      </w:pPr>
    </w:lvl>
    <w:lvl w:ilvl="6" w:tplc="B99C3606" w:tentative="1">
      <w:start w:val="1"/>
      <w:numFmt w:val="decimal"/>
      <w:lvlText w:val="%7."/>
      <w:lvlJc w:val="left"/>
      <w:pPr>
        <w:ind w:left="5040" w:hanging="360"/>
      </w:pPr>
    </w:lvl>
    <w:lvl w:ilvl="7" w:tplc="FAB817C2" w:tentative="1">
      <w:start w:val="1"/>
      <w:numFmt w:val="lowerLetter"/>
      <w:lvlText w:val="%8."/>
      <w:lvlJc w:val="left"/>
      <w:pPr>
        <w:ind w:left="5760" w:hanging="360"/>
      </w:pPr>
    </w:lvl>
    <w:lvl w:ilvl="8" w:tplc="C3DA0F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E87728"/>
    <w:multiLevelType w:val="hybridMultilevel"/>
    <w:tmpl w:val="1604EBEC"/>
    <w:lvl w:ilvl="0" w:tplc="0D50F8C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A84425C" w:tentative="1">
      <w:start w:val="1"/>
      <w:numFmt w:val="lowerLetter"/>
      <w:lvlText w:val="%2."/>
      <w:lvlJc w:val="left"/>
      <w:pPr>
        <w:ind w:left="1440" w:hanging="360"/>
      </w:pPr>
    </w:lvl>
    <w:lvl w:ilvl="2" w:tplc="45880608" w:tentative="1">
      <w:start w:val="1"/>
      <w:numFmt w:val="lowerRoman"/>
      <w:lvlText w:val="%3."/>
      <w:lvlJc w:val="right"/>
      <w:pPr>
        <w:ind w:left="2160" w:hanging="180"/>
      </w:pPr>
    </w:lvl>
    <w:lvl w:ilvl="3" w:tplc="DE026C02" w:tentative="1">
      <w:start w:val="1"/>
      <w:numFmt w:val="decimal"/>
      <w:lvlText w:val="%4."/>
      <w:lvlJc w:val="left"/>
      <w:pPr>
        <w:ind w:left="2880" w:hanging="360"/>
      </w:pPr>
    </w:lvl>
    <w:lvl w:ilvl="4" w:tplc="EF3EB5CE" w:tentative="1">
      <w:start w:val="1"/>
      <w:numFmt w:val="lowerLetter"/>
      <w:lvlText w:val="%5."/>
      <w:lvlJc w:val="left"/>
      <w:pPr>
        <w:ind w:left="3600" w:hanging="360"/>
      </w:pPr>
    </w:lvl>
    <w:lvl w:ilvl="5" w:tplc="2F064E04" w:tentative="1">
      <w:start w:val="1"/>
      <w:numFmt w:val="lowerRoman"/>
      <w:lvlText w:val="%6."/>
      <w:lvlJc w:val="right"/>
      <w:pPr>
        <w:ind w:left="4320" w:hanging="180"/>
      </w:pPr>
    </w:lvl>
    <w:lvl w:ilvl="6" w:tplc="6A5A8B12" w:tentative="1">
      <w:start w:val="1"/>
      <w:numFmt w:val="decimal"/>
      <w:lvlText w:val="%7."/>
      <w:lvlJc w:val="left"/>
      <w:pPr>
        <w:ind w:left="5040" w:hanging="360"/>
      </w:pPr>
    </w:lvl>
    <w:lvl w:ilvl="7" w:tplc="A5924F5C" w:tentative="1">
      <w:start w:val="1"/>
      <w:numFmt w:val="lowerLetter"/>
      <w:lvlText w:val="%8."/>
      <w:lvlJc w:val="left"/>
      <w:pPr>
        <w:ind w:left="5760" w:hanging="360"/>
      </w:pPr>
    </w:lvl>
    <w:lvl w:ilvl="8" w:tplc="02C21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FA7332"/>
    <w:multiLevelType w:val="hybridMultilevel"/>
    <w:tmpl w:val="8CD66960"/>
    <w:lvl w:ilvl="0" w:tplc="D974C62E">
      <w:start w:val="1"/>
      <w:numFmt w:val="lowerLetter"/>
      <w:lvlText w:val="%1)"/>
      <w:lvlJc w:val="left"/>
      <w:pPr>
        <w:ind w:left="720" w:hanging="360"/>
      </w:pPr>
    </w:lvl>
    <w:lvl w:ilvl="1" w:tplc="4EDCA528" w:tentative="1">
      <w:start w:val="1"/>
      <w:numFmt w:val="lowerLetter"/>
      <w:lvlText w:val="%2."/>
      <w:lvlJc w:val="left"/>
      <w:pPr>
        <w:ind w:left="1440" w:hanging="360"/>
      </w:pPr>
    </w:lvl>
    <w:lvl w:ilvl="2" w:tplc="9FDEB40A" w:tentative="1">
      <w:start w:val="1"/>
      <w:numFmt w:val="lowerRoman"/>
      <w:lvlText w:val="%3."/>
      <w:lvlJc w:val="right"/>
      <w:pPr>
        <w:ind w:left="2160" w:hanging="180"/>
      </w:pPr>
    </w:lvl>
    <w:lvl w:ilvl="3" w:tplc="5582AD08" w:tentative="1">
      <w:start w:val="1"/>
      <w:numFmt w:val="decimal"/>
      <w:lvlText w:val="%4."/>
      <w:lvlJc w:val="left"/>
      <w:pPr>
        <w:ind w:left="2880" w:hanging="360"/>
      </w:pPr>
    </w:lvl>
    <w:lvl w:ilvl="4" w:tplc="88BCFFB2" w:tentative="1">
      <w:start w:val="1"/>
      <w:numFmt w:val="lowerLetter"/>
      <w:lvlText w:val="%5."/>
      <w:lvlJc w:val="left"/>
      <w:pPr>
        <w:ind w:left="3600" w:hanging="360"/>
      </w:pPr>
    </w:lvl>
    <w:lvl w:ilvl="5" w:tplc="E3FCED8E" w:tentative="1">
      <w:start w:val="1"/>
      <w:numFmt w:val="lowerRoman"/>
      <w:lvlText w:val="%6."/>
      <w:lvlJc w:val="right"/>
      <w:pPr>
        <w:ind w:left="4320" w:hanging="180"/>
      </w:pPr>
    </w:lvl>
    <w:lvl w:ilvl="6" w:tplc="FA64838E" w:tentative="1">
      <w:start w:val="1"/>
      <w:numFmt w:val="decimal"/>
      <w:lvlText w:val="%7."/>
      <w:lvlJc w:val="left"/>
      <w:pPr>
        <w:ind w:left="5040" w:hanging="360"/>
      </w:pPr>
    </w:lvl>
    <w:lvl w:ilvl="7" w:tplc="42CE4318" w:tentative="1">
      <w:start w:val="1"/>
      <w:numFmt w:val="lowerLetter"/>
      <w:lvlText w:val="%8."/>
      <w:lvlJc w:val="left"/>
      <w:pPr>
        <w:ind w:left="5760" w:hanging="360"/>
      </w:pPr>
    </w:lvl>
    <w:lvl w:ilvl="8" w:tplc="6A0834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4" w15:restartNumberingAfterBreak="0">
    <w:nsid w:val="46CC5246"/>
    <w:multiLevelType w:val="hybridMultilevel"/>
    <w:tmpl w:val="F4E249D2"/>
    <w:lvl w:ilvl="0" w:tplc="8A30CD32">
      <w:start w:val="1"/>
      <w:numFmt w:val="bullet"/>
      <w:pStyle w:val="Adres"/>
      <w:lvlText w:val="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 w:tplc="6D3CEDD4">
      <w:start w:val="1"/>
      <w:numFmt w:val="decimal"/>
      <w:lvlText w:val="%2."/>
      <w:lvlJc w:val="left"/>
      <w:pPr>
        <w:tabs>
          <w:tab w:val="num" w:pos="1667"/>
        </w:tabs>
        <w:ind w:left="910" w:firstLine="397"/>
      </w:pPr>
      <w:rPr>
        <w:rFonts w:hint="default"/>
      </w:rPr>
    </w:lvl>
    <w:lvl w:ilvl="2" w:tplc="A796C32A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D69A54FE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F50B826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E96D7FA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38EAF3FC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979A93CA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4F5E336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5" w15:restartNumberingAfterBreak="0">
    <w:nsid w:val="481811C4"/>
    <w:multiLevelType w:val="hybridMultilevel"/>
    <w:tmpl w:val="0AB292EE"/>
    <w:lvl w:ilvl="0" w:tplc="B2BC795A">
      <w:start w:val="1"/>
      <w:numFmt w:val="decimal"/>
      <w:lvlText w:val="%1."/>
      <w:lvlJc w:val="left"/>
      <w:pPr>
        <w:ind w:left="1428" w:hanging="360"/>
      </w:pPr>
    </w:lvl>
    <w:lvl w:ilvl="1" w:tplc="D28CFB1A" w:tentative="1">
      <w:start w:val="1"/>
      <w:numFmt w:val="lowerLetter"/>
      <w:lvlText w:val="%2."/>
      <w:lvlJc w:val="left"/>
      <w:pPr>
        <w:ind w:left="2148" w:hanging="360"/>
      </w:pPr>
    </w:lvl>
    <w:lvl w:ilvl="2" w:tplc="BA76B5E0" w:tentative="1">
      <w:start w:val="1"/>
      <w:numFmt w:val="lowerRoman"/>
      <w:lvlText w:val="%3."/>
      <w:lvlJc w:val="right"/>
      <w:pPr>
        <w:ind w:left="2868" w:hanging="180"/>
      </w:pPr>
    </w:lvl>
    <w:lvl w:ilvl="3" w:tplc="F6F82A96" w:tentative="1">
      <w:start w:val="1"/>
      <w:numFmt w:val="decimal"/>
      <w:lvlText w:val="%4."/>
      <w:lvlJc w:val="left"/>
      <w:pPr>
        <w:ind w:left="3588" w:hanging="360"/>
      </w:pPr>
    </w:lvl>
    <w:lvl w:ilvl="4" w:tplc="42F8AE46" w:tentative="1">
      <w:start w:val="1"/>
      <w:numFmt w:val="lowerLetter"/>
      <w:lvlText w:val="%5."/>
      <w:lvlJc w:val="left"/>
      <w:pPr>
        <w:ind w:left="4308" w:hanging="360"/>
      </w:pPr>
    </w:lvl>
    <w:lvl w:ilvl="5" w:tplc="31003A38" w:tentative="1">
      <w:start w:val="1"/>
      <w:numFmt w:val="lowerRoman"/>
      <w:lvlText w:val="%6."/>
      <w:lvlJc w:val="right"/>
      <w:pPr>
        <w:ind w:left="5028" w:hanging="180"/>
      </w:pPr>
    </w:lvl>
    <w:lvl w:ilvl="6" w:tplc="F6AE277E" w:tentative="1">
      <w:start w:val="1"/>
      <w:numFmt w:val="decimal"/>
      <w:lvlText w:val="%7."/>
      <w:lvlJc w:val="left"/>
      <w:pPr>
        <w:ind w:left="5748" w:hanging="360"/>
      </w:pPr>
    </w:lvl>
    <w:lvl w:ilvl="7" w:tplc="951A74C6" w:tentative="1">
      <w:start w:val="1"/>
      <w:numFmt w:val="lowerLetter"/>
      <w:lvlText w:val="%8."/>
      <w:lvlJc w:val="left"/>
      <w:pPr>
        <w:ind w:left="6468" w:hanging="360"/>
      </w:pPr>
    </w:lvl>
    <w:lvl w:ilvl="8" w:tplc="3F5C05C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48B459FC"/>
    <w:multiLevelType w:val="hybridMultilevel"/>
    <w:tmpl w:val="39C0E316"/>
    <w:lvl w:ilvl="0" w:tplc="1C68018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B0729DC6" w:tentative="1">
      <w:start w:val="1"/>
      <w:numFmt w:val="lowerLetter"/>
      <w:lvlText w:val="%2."/>
      <w:lvlJc w:val="left"/>
      <w:pPr>
        <w:ind w:left="2070" w:hanging="360"/>
      </w:pPr>
    </w:lvl>
    <w:lvl w:ilvl="2" w:tplc="36885198" w:tentative="1">
      <w:start w:val="1"/>
      <w:numFmt w:val="lowerRoman"/>
      <w:lvlText w:val="%3."/>
      <w:lvlJc w:val="right"/>
      <w:pPr>
        <w:ind w:left="2790" w:hanging="180"/>
      </w:pPr>
    </w:lvl>
    <w:lvl w:ilvl="3" w:tplc="A0F67142" w:tentative="1">
      <w:start w:val="1"/>
      <w:numFmt w:val="decimal"/>
      <w:lvlText w:val="%4."/>
      <w:lvlJc w:val="left"/>
      <w:pPr>
        <w:ind w:left="3510" w:hanging="360"/>
      </w:pPr>
    </w:lvl>
    <w:lvl w:ilvl="4" w:tplc="7C5A0594" w:tentative="1">
      <w:start w:val="1"/>
      <w:numFmt w:val="lowerLetter"/>
      <w:lvlText w:val="%5."/>
      <w:lvlJc w:val="left"/>
      <w:pPr>
        <w:ind w:left="4230" w:hanging="360"/>
      </w:pPr>
    </w:lvl>
    <w:lvl w:ilvl="5" w:tplc="374CDAF2" w:tentative="1">
      <w:start w:val="1"/>
      <w:numFmt w:val="lowerRoman"/>
      <w:lvlText w:val="%6."/>
      <w:lvlJc w:val="right"/>
      <w:pPr>
        <w:ind w:left="4950" w:hanging="180"/>
      </w:pPr>
    </w:lvl>
    <w:lvl w:ilvl="6" w:tplc="0BC8523C" w:tentative="1">
      <w:start w:val="1"/>
      <w:numFmt w:val="decimal"/>
      <w:lvlText w:val="%7."/>
      <w:lvlJc w:val="left"/>
      <w:pPr>
        <w:ind w:left="5670" w:hanging="360"/>
      </w:pPr>
    </w:lvl>
    <w:lvl w:ilvl="7" w:tplc="44389054" w:tentative="1">
      <w:start w:val="1"/>
      <w:numFmt w:val="lowerLetter"/>
      <w:lvlText w:val="%8."/>
      <w:lvlJc w:val="left"/>
      <w:pPr>
        <w:ind w:left="6390" w:hanging="360"/>
      </w:pPr>
    </w:lvl>
    <w:lvl w:ilvl="8" w:tplc="487E6AA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7" w15:restartNumberingAfterBreak="0">
    <w:nsid w:val="491E3DA8"/>
    <w:multiLevelType w:val="hybridMultilevel"/>
    <w:tmpl w:val="A192FA7A"/>
    <w:lvl w:ilvl="0" w:tplc="E8021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C7028C8" w:tentative="1">
      <w:start w:val="1"/>
      <w:numFmt w:val="lowerLetter"/>
      <w:lvlText w:val="%2."/>
      <w:lvlJc w:val="left"/>
      <w:pPr>
        <w:ind w:left="1080" w:hanging="360"/>
      </w:pPr>
    </w:lvl>
    <w:lvl w:ilvl="2" w:tplc="FC3291EE" w:tentative="1">
      <w:start w:val="1"/>
      <w:numFmt w:val="lowerRoman"/>
      <w:lvlText w:val="%3."/>
      <w:lvlJc w:val="right"/>
      <w:pPr>
        <w:ind w:left="1800" w:hanging="180"/>
      </w:pPr>
    </w:lvl>
    <w:lvl w:ilvl="3" w:tplc="D1043A78" w:tentative="1">
      <w:start w:val="1"/>
      <w:numFmt w:val="decimal"/>
      <w:lvlText w:val="%4."/>
      <w:lvlJc w:val="left"/>
      <w:pPr>
        <w:ind w:left="2520" w:hanging="360"/>
      </w:pPr>
    </w:lvl>
    <w:lvl w:ilvl="4" w:tplc="933AA130" w:tentative="1">
      <w:start w:val="1"/>
      <w:numFmt w:val="lowerLetter"/>
      <w:lvlText w:val="%5."/>
      <w:lvlJc w:val="left"/>
      <w:pPr>
        <w:ind w:left="3240" w:hanging="360"/>
      </w:pPr>
    </w:lvl>
    <w:lvl w:ilvl="5" w:tplc="4D1A4AF8" w:tentative="1">
      <w:start w:val="1"/>
      <w:numFmt w:val="lowerRoman"/>
      <w:lvlText w:val="%6."/>
      <w:lvlJc w:val="right"/>
      <w:pPr>
        <w:ind w:left="3960" w:hanging="180"/>
      </w:pPr>
    </w:lvl>
    <w:lvl w:ilvl="6" w:tplc="7562A44C" w:tentative="1">
      <w:start w:val="1"/>
      <w:numFmt w:val="decimal"/>
      <w:lvlText w:val="%7."/>
      <w:lvlJc w:val="left"/>
      <w:pPr>
        <w:ind w:left="4680" w:hanging="360"/>
      </w:pPr>
    </w:lvl>
    <w:lvl w:ilvl="7" w:tplc="8E0E378A" w:tentative="1">
      <w:start w:val="1"/>
      <w:numFmt w:val="lowerLetter"/>
      <w:lvlText w:val="%8."/>
      <w:lvlJc w:val="left"/>
      <w:pPr>
        <w:ind w:left="5400" w:hanging="360"/>
      </w:pPr>
    </w:lvl>
    <w:lvl w:ilvl="8" w:tplc="F52C444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CAD5B5B"/>
    <w:multiLevelType w:val="hybridMultilevel"/>
    <w:tmpl w:val="6BE4967A"/>
    <w:lvl w:ilvl="0" w:tplc="E34EDED6">
      <w:start w:val="1"/>
      <w:numFmt w:val="decimal"/>
      <w:lvlText w:val="%1)"/>
      <w:lvlJc w:val="left"/>
      <w:pPr>
        <w:ind w:left="927" w:hanging="360"/>
      </w:pPr>
    </w:lvl>
    <w:lvl w:ilvl="1" w:tplc="41F60B6E" w:tentative="1">
      <w:start w:val="1"/>
      <w:numFmt w:val="lowerLetter"/>
      <w:lvlText w:val="%2."/>
      <w:lvlJc w:val="left"/>
      <w:pPr>
        <w:ind w:left="1647" w:hanging="360"/>
      </w:pPr>
    </w:lvl>
    <w:lvl w:ilvl="2" w:tplc="EC8AEDD2" w:tentative="1">
      <w:start w:val="1"/>
      <w:numFmt w:val="lowerRoman"/>
      <w:lvlText w:val="%3."/>
      <w:lvlJc w:val="right"/>
      <w:pPr>
        <w:ind w:left="2367" w:hanging="180"/>
      </w:pPr>
    </w:lvl>
    <w:lvl w:ilvl="3" w:tplc="135AB06A" w:tentative="1">
      <w:start w:val="1"/>
      <w:numFmt w:val="decimal"/>
      <w:lvlText w:val="%4."/>
      <w:lvlJc w:val="left"/>
      <w:pPr>
        <w:ind w:left="3087" w:hanging="360"/>
      </w:pPr>
    </w:lvl>
    <w:lvl w:ilvl="4" w:tplc="55782FA6" w:tentative="1">
      <w:start w:val="1"/>
      <w:numFmt w:val="lowerLetter"/>
      <w:lvlText w:val="%5."/>
      <w:lvlJc w:val="left"/>
      <w:pPr>
        <w:ind w:left="3807" w:hanging="360"/>
      </w:pPr>
    </w:lvl>
    <w:lvl w:ilvl="5" w:tplc="4F5876B8" w:tentative="1">
      <w:start w:val="1"/>
      <w:numFmt w:val="lowerRoman"/>
      <w:lvlText w:val="%6."/>
      <w:lvlJc w:val="right"/>
      <w:pPr>
        <w:ind w:left="4527" w:hanging="180"/>
      </w:pPr>
    </w:lvl>
    <w:lvl w:ilvl="6" w:tplc="DC7AE934" w:tentative="1">
      <w:start w:val="1"/>
      <w:numFmt w:val="decimal"/>
      <w:lvlText w:val="%7."/>
      <w:lvlJc w:val="left"/>
      <w:pPr>
        <w:ind w:left="5247" w:hanging="360"/>
      </w:pPr>
    </w:lvl>
    <w:lvl w:ilvl="7" w:tplc="21F406AE" w:tentative="1">
      <w:start w:val="1"/>
      <w:numFmt w:val="lowerLetter"/>
      <w:lvlText w:val="%8."/>
      <w:lvlJc w:val="left"/>
      <w:pPr>
        <w:ind w:left="5967" w:hanging="360"/>
      </w:pPr>
    </w:lvl>
    <w:lvl w:ilvl="8" w:tplc="B00C663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4F8328B2"/>
    <w:multiLevelType w:val="hybridMultilevel"/>
    <w:tmpl w:val="EF60E7CC"/>
    <w:lvl w:ilvl="0" w:tplc="E656207C">
      <w:start w:val="7"/>
      <w:numFmt w:val="upperRoman"/>
      <w:lvlText w:val="%1."/>
      <w:lvlJc w:val="right"/>
      <w:pPr>
        <w:ind w:left="927" w:hanging="360"/>
      </w:pPr>
      <w:rPr>
        <w:rFonts w:hint="default"/>
        <w:b/>
      </w:rPr>
    </w:lvl>
    <w:lvl w:ilvl="1" w:tplc="AF946D08" w:tentative="1">
      <w:start w:val="1"/>
      <w:numFmt w:val="lowerLetter"/>
      <w:lvlText w:val="%2."/>
      <w:lvlJc w:val="left"/>
      <w:pPr>
        <w:ind w:left="1440" w:hanging="360"/>
      </w:pPr>
    </w:lvl>
    <w:lvl w:ilvl="2" w:tplc="5EF67086" w:tentative="1">
      <w:start w:val="1"/>
      <w:numFmt w:val="lowerRoman"/>
      <w:lvlText w:val="%3."/>
      <w:lvlJc w:val="right"/>
      <w:pPr>
        <w:ind w:left="2160" w:hanging="180"/>
      </w:pPr>
    </w:lvl>
    <w:lvl w:ilvl="3" w:tplc="1FC4F09C" w:tentative="1">
      <w:start w:val="1"/>
      <w:numFmt w:val="decimal"/>
      <w:lvlText w:val="%4."/>
      <w:lvlJc w:val="left"/>
      <w:pPr>
        <w:ind w:left="2880" w:hanging="360"/>
      </w:pPr>
    </w:lvl>
    <w:lvl w:ilvl="4" w:tplc="0FFA5AF6" w:tentative="1">
      <w:start w:val="1"/>
      <w:numFmt w:val="lowerLetter"/>
      <w:lvlText w:val="%5."/>
      <w:lvlJc w:val="left"/>
      <w:pPr>
        <w:ind w:left="3600" w:hanging="360"/>
      </w:pPr>
    </w:lvl>
    <w:lvl w:ilvl="5" w:tplc="2236B584" w:tentative="1">
      <w:start w:val="1"/>
      <w:numFmt w:val="lowerRoman"/>
      <w:lvlText w:val="%6."/>
      <w:lvlJc w:val="right"/>
      <w:pPr>
        <w:ind w:left="4320" w:hanging="180"/>
      </w:pPr>
    </w:lvl>
    <w:lvl w:ilvl="6" w:tplc="3CA4B6AA" w:tentative="1">
      <w:start w:val="1"/>
      <w:numFmt w:val="decimal"/>
      <w:lvlText w:val="%7."/>
      <w:lvlJc w:val="left"/>
      <w:pPr>
        <w:ind w:left="5040" w:hanging="360"/>
      </w:pPr>
    </w:lvl>
    <w:lvl w:ilvl="7" w:tplc="10B0891E" w:tentative="1">
      <w:start w:val="1"/>
      <w:numFmt w:val="lowerLetter"/>
      <w:lvlText w:val="%8."/>
      <w:lvlJc w:val="left"/>
      <w:pPr>
        <w:ind w:left="5760" w:hanging="360"/>
      </w:pPr>
    </w:lvl>
    <w:lvl w:ilvl="8" w:tplc="B6345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F74DE1"/>
    <w:multiLevelType w:val="hybridMultilevel"/>
    <w:tmpl w:val="1D9AF164"/>
    <w:lvl w:ilvl="0" w:tplc="B8BA702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52D403F2" w:tentative="1">
      <w:start w:val="1"/>
      <w:numFmt w:val="lowerLetter"/>
      <w:lvlText w:val="%2."/>
      <w:lvlJc w:val="left"/>
      <w:pPr>
        <w:ind w:left="1440" w:hanging="360"/>
      </w:pPr>
    </w:lvl>
    <w:lvl w:ilvl="2" w:tplc="BD20175E" w:tentative="1">
      <w:start w:val="1"/>
      <w:numFmt w:val="lowerRoman"/>
      <w:lvlText w:val="%3."/>
      <w:lvlJc w:val="right"/>
      <w:pPr>
        <w:ind w:left="2160" w:hanging="180"/>
      </w:pPr>
    </w:lvl>
    <w:lvl w:ilvl="3" w:tplc="F9AA7DAE" w:tentative="1">
      <w:start w:val="1"/>
      <w:numFmt w:val="decimal"/>
      <w:lvlText w:val="%4."/>
      <w:lvlJc w:val="left"/>
      <w:pPr>
        <w:ind w:left="2880" w:hanging="360"/>
      </w:pPr>
    </w:lvl>
    <w:lvl w:ilvl="4" w:tplc="1920305E" w:tentative="1">
      <w:start w:val="1"/>
      <w:numFmt w:val="lowerLetter"/>
      <w:lvlText w:val="%5."/>
      <w:lvlJc w:val="left"/>
      <w:pPr>
        <w:ind w:left="3600" w:hanging="360"/>
      </w:pPr>
    </w:lvl>
    <w:lvl w:ilvl="5" w:tplc="042ED416" w:tentative="1">
      <w:start w:val="1"/>
      <w:numFmt w:val="lowerRoman"/>
      <w:lvlText w:val="%6."/>
      <w:lvlJc w:val="right"/>
      <w:pPr>
        <w:ind w:left="4320" w:hanging="180"/>
      </w:pPr>
    </w:lvl>
    <w:lvl w:ilvl="6" w:tplc="FE303E34" w:tentative="1">
      <w:start w:val="1"/>
      <w:numFmt w:val="decimal"/>
      <w:lvlText w:val="%7."/>
      <w:lvlJc w:val="left"/>
      <w:pPr>
        <w:ind w:left="5040" w:hanging="360"/>
      </w:pPr>
    </w:lvl>
    <w:lvl w:ilvl="7" w:tplc="CFBE52FE" w:tentative="1">
      <w:start w:val="1"/>
      <w:numFmt w:val="lowerLetter"/>
      <w:lvlText w:val="%8."/>
      <w:lvlJc w:val="left"/>
      <w:pPr>
        <w:ind w:left="5760" w:hanging="360"/>
      </w:pPr>
    </w:lvl>
    <w:lvl w:ilvl="8" w:tplc="52002A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9C6B10"/>
    <w:multiLevelType w:val="hybridMultilevel"/>
    <w:tmpl w:val="B5FCFBC0"/>
    <w:lvl w:ilvl="0" w:tplc="E8EC5520">
      <w:start w:val="1"/>
      <w:numFmt w:val="decimal"/>
      <w:lvlText w:val="%1)"/>
      <w:lvlJc w:val="left"/>
      <w:pPr>
        <w:ind w:left="720" w:hanging="360"/>
      </w:pPr>
    </w:lvl>
    <w:lvl w:ilvl="1" w:tplc="239C5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F05B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2071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ACA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B461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D6DC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261B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3C4D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2E428EF"/>
    <w:multiLevelType w:val="singleLevel"/>
    <w:tmpl w:val="CABAD64C"/>
    <w:lvl w:ilvl="0">
      <w:start w:val="1"/>
      <w:numFmt w:val="decimal"/>
      <w:lvlText w:val="%1)"/>
      <w:legacy w:legacy="1" w:legacySpace="0" w:legacyIndent="494"/>
      <w:lvlJc w:val="left"/>
      <w:rPr>
        <w:rFonts w:ascii="Arial" w:eastAsia="Times New Roman" w:hAnsi="Arial" w:cs="Arial" w:hint="default"/>
      </w:rPr>
    </w:lvl>
  </w:abstractNum>
  <w:abstractNum w:abstractNumId="53" w15:restartNumberingAfterBreak="0">
    <w:nsid w:val="54173E11"/>
    <w:multiLevelType w:val="multilevel"/>
    <w:tmpl w:val="CF092B84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54" w15:restartNumberingAfterBreak="0">
    <w:nsid w:val="544C2865"/>
    <w:multiLevelType w:val="hybridMultilevel"/>
    <w:tmpl w:val="B62C6AE8"/>
    <w:lvl w:ilvl="0" w:tplc="93B4DF6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682DFF4" w:tentative="1">
      <w:start w:val="1"/>
      <w:numFmt w:val="lowerLetter"/>
      <w:lvlText w:val="%2."/>
      <w:lvlJc w:val="left"/>
      <w:pPr>
        <w:ind w:left="1789" w:hanging="360"/>
      </w:pPr>
    </w:lvl>
    <w:lvl w:ilvl="2" w:tplc="27402366" w:tentative="1">
      <w:start w:val="1"/>
      <w:numFmt w:val="lowerRoman"/>
      <w:lvlText w:val="%3."/>
      <w:lvlJc w:val="right"/>
      <w:pPr>
        <w:ind w:left="2509" w:hanging="180"/>
      </w:pPr>
    </w:lvl>
    <w:lvl w:ilvl="3" w:tplc="6C602DE2" w:tentative="1">
      <w:start w:val="1"/>
      <w:numFmt w:val="decimal"/>
      <w:lvlText w:val="%4."/>
      <w:lvlJc w:val="left"/>
      <w:pPr>
        <w:ind w:left="3229" w:hanging="360"/>
      </w:pPr>
    </w:lvl>
    <w:lvl w:ilvl="4" w:tplc="ACE67E4A" w:tentative="1">
      <w:start w:val="1"/>
      <w:numFmt w:val="lowerLetter"/>
      <w:lvlText w:val="%5."/>
      <w:lvlJc w:val="left"/>
      <w:pPr>
        <w:ind w:left="3949" w:hanging="360"/>
      </w:pPr>
    </w:lvl>
    <w:lvl w:ilvl="5" w:tplc="6316A766" w:tentative="1">
      <w:start w:val="1"/>
      <w:numFmt w:val="lowerRoman"/>
      <w:lvlText w:val="%6."/>
      <w:lvlJc w:val="right"/>
      <w:pPr>
        <w:ind w:left="4669" w:hanging="180"/>
      </w:pPr>
    </w:lvl>
    <w:lvl w:ilvl="6" w:tplc="7BF27976" w:tentative="1">
      <w:start w:val="1"/>
      <w:numFmt w:val="decimal"/>
      <w:lvlText w:val="%7."/>
      <w:lvlJc w:val="left"/>
      <w:pPr>
        <w:ind w:left="5389" w:hanging="360"/>
      </w:pPr>
    </w:lvl>
    <w:lvl w:ilvl="7" w:tplc="3892B504" w:tentative="1">
      <w:start w:val="1"/>
      <w:numFmt w:val="lowerLetter"/>
      <w:lvlText w:val="%8."/>
      <w:lvlJc w:val="left"/>
      <w:pPr>
        <w:ind w:left="6109" w:hanging="360"/>
      </w:pPr>
    </w:lvl>
    <w:lvl w:ilvl="8" w:tplc="0A6E6C8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556B36E1"/>
    <w:multiLevelType w:val="multilevel"/>
    <w:tmpl w:val="CF092B84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56" w15:restartNumberingAfterBreak="0">
    <w:nsid w:val="5787197A"/>
    <w:multiLevelType w:val="hybridMultilevel"/>
    <w:tmpl w:val="1206E1B2"/>
    <w:lvl w:ilvl="0" w:tplc="4B649A5C">
      <w:start w:val="1"/>
      <w:numFmt w:val="lowerLetter"/>
      <w:lvlText w:val="%1)"/>
      <w:lvlJc w:val="left"/>
      <w:pPr>
        <w:ind w:left="1440" w:hanging="360"/>
      </w:pPr>
    </w:lvl>
    <w:lvl w:ilvl="1" w:tplc="5E0A19AA" w:tentative="1">
      <w:start w:val="1"/>
      <w:numFmt w:val="lowerLetter"/>
      <w:lvlText w:val="%2."/>
      <w:lvlJc w:val="left"/>
      <w:pPr>
        <w:ind w:left="2160" w:hanging="360"/>
      </w:pPr>
    </w:lvl>
    <w:lvl w:ilvl="2" w:tplc="E32252C0" w:tentative="1">
      <w:start w:val="1"/>
      <w:numFmt w:val="lowerRoman"/>
      <w:lvlText w:val="%3."/>
      <w:lvlJc w:val="right"/>
      <w:pPr>
        <w:ind w:left="2880" w:hanging="180"/>
      </w:pPr>
    </w:lvl>
    <w:lvl w:ilvl="3" w:tplc="2218671E" w:tentative="1">
      <w:start w:val="1"/>
      <w:numFmt w:val="decimal"/>
      <w:lvlText w:val="%4."/>
      <w:lvlJc w:val="left"/>
      <w:pPr>
        <w:ind w:left="3600" w:hanging="360"/>
      </w:pPr>
    </w:lvl>
    <w:lvl w:ilvl="4" w:tplc="63DEC802" w:tentative="1">
      <w:start w:val="1"/>
      <w:numFmt w:val="lowerLetter"/>
      <w:lvlText w:val="%5."/>
      <w:lvlJc w:val="left"/>
      <w:pPr>
        <w:ind w:left="4320" w:hanging="360"/>
      </w:pPr>
    </w:lvl>
    <w:lvl w:ilvl="5" w:tplc="86F843F4" w:tentative="1">
      <w:start w:val="1"/>
      <w:numFmt w:val="lowerRoman"/>
      <w:lvlText w:val="%6."/>
      <w:lvlJc w:val="right"/>
      <w:pPr>
        <w:ind w:left="5040" w:hanging="180"/>
      </w:pPr>
    </w:lvl>
    <w:lvl w:ilvl="6" w:tplc="6B96D5A0" w:tentative="1">
      <w:start w:val="1"/>
      <w:numFmt w:val="decimal"/>
      <w:lvlText w:val="%7."/>
      <w:lvlJc w:val="left"/>
      <w:pPr>
        <w:ind w:left="5760" w:hanging="360"/>
      </w:pPr>
    </w:lvl>
    <w:lvl w:ilvl="7" w:tplc="DBA4CB1E" w:tentative="1">
      <w:start w:val="1"/>
      <w:numFmt w:val="lowerLetter"/>
      <w:lvlText w:val="%8."/>
      <w:lvlJc w:val="left"/>
      <w:pPr>
        <w:ind w:left="6480" w:hanging="360"/>
      </w:pPr>
    </w:lvl>
    <w:lvl w:ilvl="8" w:tplc="E1F40AC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8DE7F48"/>
    <w:multiLevelType w:val="hybridMultilevel"/>
    <w:tmpl w:val="CEA6700A"/>
    <w:lvl w:ilvl="0" w:tplc="F78C4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D05254" w:tentative="1">
      <w:start w:val="1"/>
      <w:numFmt w:val="lowerLetter"/>
      <w:lvlText w:val="%2."/>
      <w:lvlJc w:val="left"/>
      <w:pPr>
        <w:ind w:left="1440" w:hanging="360"/>
      </w:pPr>
    </w:lvl>
    <w:lvl w:ilvl="2" w:tplc="C3EE34A8" w:tentative="1">
      <w:start w:val="1"/>
      <w:numFmt w:val="lowerRoman"/>
      <w:lvlText w:val="%3."/>
      <w:lvlJc w:val="right"/>
      <w:pPr>
        <w:ind w:left="2160" w:hanging="180"/>
      </w:pPr>
    </w:lvl>
    <w:lvl w:ilvl="3" w:tplc="82A8EAC0" w:tentative="1">
      <w:start w:val="1"/>
      <w:numFmt w:val="decimal"/>
      <w:lvlText w:val="%4."/>
      <w:lvlJc w:val="left"/>
      <w:pPr>
        <w:ind w:left="2880" w:hanging="360"/>
      </w:pPr>
    </w:lvl>
    <w:lvl w:ilvl="4" w:tplc="4B36EB64" w:tentative="1">
      <w:start w:val="1"/>
      <w:numFmt w:val="lowerLetter"/>
      <w:lvlText w:val="%5."/>
      <w:lvlJc w:val="left"/>
      <w:pPr>
        <w:ind w:left="3600" w:hanging="360"/>
      </w:pPr>
    </w:lvl>
    <w:lvl w:ilvl="5" w:tplc="D89A1A50" w:tentative="1">
      <w:start w:val="1"/>
      <w:numFmt w:val="lowerRoman"/>
      <w:lvlText w:val="%6."/>
      <w:lvlJc w:val="right"/>
      <w:pPr>
        <w:ind w:left="4320" w:hanging="180"/>
      </w:pPr>
    </w:lvl>
    <w:lvl w:ilvl="6" w:tplc="B358E010" w:tentative="1">
      <w:start w:val="1"/>
      <w:numFmt w:val="decimal"/>
      <w:lvlText w:val="%7."/>
      <w:lvlJc w:val="left"/>
      <w:pPr>
        <w:ind w:left="5040" w:hanging="360"/>
      </w:pPr>
    </w:lvl>
    <w:lvl w:ilvl="7" w:tplc="630E9254" w:tentative="1">
      <w:start w:val="1"/>
      <w:numFmt w:val="lowerLetter"/>
      <w:lvlText w:val="%8."/>
      <w:lvlJc w:val="left"/>
      <w:pPr>
        <w:ind w:left="5760" w:hanging="360"/>
      </w:pPr>
    </w:lvl>
    <w:lvl w:ilvl="8" w:tplc="27F2CA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2947D2"/>
    <w:multiLevelType w:val="hybridMultilevel"/>
    <w:tmpl w:val="DE54F736"/>
    <w:lvl w:ilvl="0" w:tplc="C12A20A0">
      <w:start w:val="1"/>
      <w:numFmt w:val="decimal"/>
      <w:lvlText w:val="%1."/>
      <w:lvlJc w:val="left"/>
      <w:pPr>
        <w:ind w:left="720" w:hanging="360"/>
      </w:pPr>
    </w:lvl>
    <w:lvl w:ilvl="1" w:tplc="ED6CDB2A" w:tentative="1">
      <w:start w:val="1"/>
      <w:numFmt w:val="lowerLetter"/>
      <w:lvlText w:val="%2."/>
      <w:lvlJc w:val="left"/>
      <w:pPr>
        <w:ind w:left="1440" w:hanging="360"/>
      </w:pPr>
    </w:lvl>
    <w:lvl w:ilvl="2" w:tplc="8B7ED588" w:tentative="1">
      <w:start w:val="1"/>
      <w:numFmt w:val="lowerRoman"/>
      <w:lvlText w:val="%3."/>
      <w:lvlJc w:val="right"/>
      <w:pPr>
        <w:ind w:left="2160" w:hanging="180"/>
      </w:pPr>
    </w:lvl>
    <w:lvl w:ilvl="3" w:tplc="6EC275D6" w:tentative="1">
      <w:start w:val="1"/>
      <w:numFmt w:val="decimal"/>
      <w:lvlText w:val="%4."/>
      <w:lvlJc w:val="left"/>
      <w:pPr>
        <w:ind w:left="2880" w:hanging="360"/>
      </w:pPr>
    </w:lvl>
    <w:lvl w:ilvl="4" w:tplc="F54E65D8" w:tentative="1">
      <w:start w:val="1"/>
      <w:numFmt w:val="lowerLetter"/>
      <w:lvlText w:val="%5."/>
      <w:lvlJc w:val="left"/>
      <w:pPr>
        <w:ind w:left="3600" w:hanging="360"/>
      </w:pPr>
    </w:lvl>
    <w:lvl w:ilvl="5" w:tplc="7F7A1124" w:tentative="1">
      <w:start w:val="1"/>
      <w:numFmt w:val="lowerRoman"/>
      <w:lvlText w:val="%6."/>
      <w:lvlJc w:val="right"/>
      <w:pPr>
        <w:ind w:left="4320" w:hanging="180"/>
      </w:pPr>
    </w:lvl>
    <w:lvl w:ilvl="6" w:tplc="DD129434" w:tentative="1">
      <w:start w:val="1"/>
      <w:numFmt w:val="decimal"/>
      <w:lvlText w:val="%7."/>
      <w:lvlJc w:val="left"/>
      <w:pPr>
        <w:ind w:left="5040" w:hanging="360"/>
      </w:pPr>
    </w:lvl>
    <w:lvl w:ilvl="7" w:tplc="182A4982" w:tentative="1">
      <w:start w:val="1"/>
      <w:numFmt w:val="lowerLetter"/>
      <w:lvlText w:val="%8."/>
      <w:lvlJc w:val="left"/>
      <w:pPr>
        <w:ind w:left="5760" w:hanging="360"/>
      </w:pPr>
    </w:lvl>
    <w:lvl w:ilvl="8" w:tplc="73F611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0" w15:restartNumberingAfterBreak="0">
    <w:nsid w:val="5A180F4E"/>
    <w:multiLevelType w:val="multilevel"/>
    <w:tmpl w:val="CF092B84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61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NormalLef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2" w15:restartNumberingAfterBreak="0">
    <w:nsid w:val="5D363B26"/>
    <w:multiLevelType w:val="hybridMultilevel"/>
    <w:tmpl w:val="17D6ECCC"/>
    <w:lvl w:ilvl="0" w:tplc="AACE4532">
      <w:start w:val="1"/>
      <w:numFmt w:val="decimal"/>
      <w:lvlText w:val="%1."/>
      <w:lvlJc w:val="left"/>
      <w:pPr>
        <w:ind w:left="720" w:hanging="360"/>
      </w:pPr>
      <w:rPr>
        <w:rFonts w:cs="Segoe UI" w:hint="default"/>
        <w:i w:val="0"/>
        <w:sz w:val="20"/>
        <w:szCs w:val="20"/>
      </w:rPr>
    </w:lvl>
    <w:lvl w:ilvl="1" w:tplc="DABA8D56" w:tentative="1">
      <w:start w:val="1"/>
      <w:numFmt w:val="lowerLetter"/>
      <w:lvlText w:val="%2."/>
      <w:lvlJc w:val="left"/>
      <w:pPr>
        <w:ind w:left="1440" w:hanging="360"/>
      </w:pPr>
    </w:lvl>
    <w:lvl w:ilvl="2" w:tplc="A79CB470" w:tentative="1">
      <w:start w:val="1"/>
      <w:numFmt w:val="lowerRoman"/>
      <w:lvlText w:val="%3."/>
      <w:lvlJc w:val="right"/>
      <w:pPr>
        <w:ind w:left="2160" w:hanging="180"/>
      </w:pPr>
    </w:lvl>
    <w:lvl w:ilvl="3" w:tplc="D76E27A4" w:tentative="1">
      <w:start w:val="1"/>
      <w:numFmt w:val="decimal"/>
      <w:lvlText w:val="%4."/>
      <w:lvlJc w:val="left"/>
      <w:pPr>
        <w:ind w:left="2880" w:hanging="360"/>
      </w:pPr>
    </w:lvl>
    <w:lvl w:ilvl="4" w:tplc="05305946" w:tentative="1">
      <w:start w:val="1"/>
      <w:numFmt w:val="lowerLetter"/>
      <w:lvlText w:val="%5."/>
      <w:lvlJc w:val="left"/>
      <w:pPr>
        <w:ind w:left="3600" w:hanging="360"/>
      </w:pPr>
    </w:lvl>
    <w:lvl w:ilvl="5" w:tplc="6FF8D8D4" w:tentative="1">
      <w:start w:val="1"/>
      <w:numFmt w:val="lowerRoman"/>
      <w:lvlText w:val="%6."/>
      <w:lvlJc w:val="right"/>
      <w:pPr>
        <w:ind w:left="4320" w:hanging="180"/>
      </w:pPr>
    </w:lvl>
    <w:lvl w:ilvl="6" w:tplc="BA502FF0" w:tentative="1">
      <w:start w:val="1"/>
      <w:numFmt w:val="decimal"/>
      <w:lvlText w:val="%7."/>
      <w:lvlJc w:val="left"/>
      <w:pPr>
        <w:ind w:left="5040" w:hanging="360"/>
      </w:pPr>
    </w:lvl>
    <w:lvl w:ilvl="7" w:tplc="5A76D7DE" w:tentative="1">
      <w:start w:val="1"/>
      <w:numFmt w:val="lowerLetter"/>
      <w:lvlText w:val="%8."/>
      <w:lvlJc w:val="left"/>
      <w:pPr>
        <w:ind w:left="5760" w:hanging="360"/>
      </w:pPr>
    </w:lvl>
    <w:lvl w:ilvl="8" w:tplc="17AC85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4765B0"/>
    <w:multiLevelType w:val="multilevel"/>
    <w:tmpl w:val="BF205925"/>
    <w:lvl w:ilvl="0">
      <w:start w:val="1"/>
      <w:numFmt w:val="decimal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09A4A3A"/>
    <w:multiLevelType w:val="hybridMultilevel"/>
    <w:tmpl w:val="BEEE51D6"/>
    <w:lvl w:ilvl="0" w:tplc="A6A47F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5616F008" w:tentative="1">
      <w:start w:val="1"/>
      <w:numFmt w:val="lowerLetter"/>
      <w:lvlText w:val="%2."/>
      <w:lvlJc w:val="left"/>
      <w:pPr>
        <w:ind w:left="1724" w:hanging="360"/>
      </w:pPr>
    </w:lvl>
    <w:lvl w:ilvl="2" w:tplc="FDDA2186" w:tentative="1">
      <w:start w:val="1"/>
      <w:numFmt w:val="lowerRoman"/>
      <w:lvlText w:val="%3."/>
      <w:lvlJc w:val="right"/>
      <w:pPr>
        <w:ind w:left="2444" w:hanging="180"/>
      </w:pPr>
    </w:lvl>
    <w:lvl w:ilvl="3" w:tplc="78025778" w:tentative="1">
      <w:start w:val="1"/>
      <w:numFmt w:val="decimal"/>
      <w:lvlText w:val="%4."/>
      <w:lvlJc w:val="left"/>
      <w:pPr>
        <w:ind w:left="3164" w:hanging="360"/>
      </w:pPr>
    </w:lvl>
    <w:lvl w:ilvl="4" w:tplc="2730BAEE" w:tentative="1">
      <w:start w:val="1"/>
      <w:numFmt w:val="lowerLetter"/>
      <w:lvlText w:val="%5."/>
      <w:lvlJc w:val="left"/>
      <w:pPr>
        <w:ind w:left="3884" w:hanging="360"/>
      </w:pPr>
    </w:lvl>
    <w:lvl w:ilvl="5" w:tplc="AC220798" w:tentative="1">
      <w:start w:val="1"/>
      <w:numFmt w:val="lowerRoman"/>
      <w:lvlText w:val="%6."/>
      <w:lvlJc w:val="right"/>
      <w:pPr>
        <w:ind w:left="4604" w:hanging="180"/>
      </w:pPr>
    </w:lvl>
    <w:lvl w:ilvl="6" w:tplc="A5506CC2" w:tentative="1">
      <w:start w:val="1"/>
      <w:numFmt w:val="decimal"/>
      <w:lvlText w:val="%7."/>
      <w:lvlJc w:val="left"/>
      <w:pPr>
        <w:ind w:left="5324" w:hanging="360"/>
      </w:pPr>
    </w:lvl>
    <w:lvl w:ilvl="7" w:tplc="AFA01562" w:tentative="1">
      <w:start w:val="1"/>
      <w:numFmt w:val="lowerLetter"/>
      <w:lvlText w:val="%8."/>
      <w:lvlJc w:val="left"/>
      <w:pPr>
        <w:ind w:left="6044" w:hanging="360"/>
      </w:pPr>
    </w:lvl>
    <w:lvl w:ilvl="8" w:tplc="D5C0C7B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62CE39B3"/>
    <w:multiLevelType w:val="hybridMultilevel"/>
    <w:tmpl w:val="F04E7D90"/>
    <w:lvl w:ilvl="0" w:tplc="AABC630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60CAA1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D886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289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BCDD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882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E255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968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9CBA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301701A"/>
    <w:multiLevelType w:val="hybridMultilevel"/>
    <w:tmpl w:val="39282250"/>
    <w:lvl w:ilvl="0" w:tplc="BD669A8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44FCF672" w:tentative="1">
      <w:start w:val="1"/>
      <w:numFmt w:val="lowerLetter"/>
      <w:lvlText w:val="%2."/>
      <w:lvlJc w:val="left"/>
      <w:pPr>
        <w:ind w:left="1440" w:hanging="360"/>
      </w:pPr>
    </w:lvl>
    <w:lvl w:ilvl="2" w:tplc="1DC80828" w:tentative="1">
      <w:start w:val="1"/>
      <w:numFmt w:val="lowerRoman"/>
      <w:lvlText w:val="%3."/>
      <w:lvlJc w:val="right"/>
      <w:pPr>
        <w:ind w:left="2160" w:hanging="180"/>
      </w:pPr>
    </w:lvl>
    <w:lvl w:ilvl="3" w:tplc="463A9EC4" w:tentative="1">
      <w:start w:val="1"/>
      <w:numFmt w:val="decimal"/>
      <w:lvlText w:val="%4."/>
      <w:lvlJc w:val="left"/>
      <w:pPr>
        <w:ind w:left="2880" w:hanging="360"/>
      </w:pPr>
    </w:lvl>
    <w:lvl w:ilvl="4" w:tplc="3F10A268" w:tentative="1">
      <w:start w:val="1"/>
      <w:numFmt w:val="lowerLetter"/>
      <w:lvlText w:val="%5."/>
      <w:lvlJc w:val="left"/>
      <w:pPr>
        <w:ind w:left="3600" w:hanging="360"/>
      </w:pPr>
    </w:lvl>
    <w:lvl w:ilvl="5" w:tplc="FCB8C526" w:tentative="1">
      <w:start w:val="1"/>
      <w:numFmt w:val="lowerRoman"/>
      <w:lvlText w:val="%6."/>
      <w:lvlJc w:val="right"/>
      <w:pPr>
        <w:ind w:left="4320" w:hanging="180"/>
      </w:pPr>
    </w:lvl>
    <w:lvl w:ilvl="6" w:tplc="DAC680B8" w:tentative="1">
      <w:start w:val="1"/>
      <w:numFmt w:val="decimal"/>
      <w:lvlText w:val="%7."/>
      <w:lvlJc w:val="left"/>
      <w:pPr>
        <w:ind w:left="5040" w:hanging="360"/>
      </w:pPr>
    </w:lvl>
    <w:lvl w:ilvl="7" w:tplc="8C088C7E" w:tentative="1">
      <w:start w:val="1"/>
      <w:numFmt w:val="lowerLetter"/>
      <w:lvlText w:val="%8."/>
      <w:lvlJc w:val="left"/>
      <w:pPr>
        <w:ind w:left="5760" w:hanging="360"/>
      </w:pPr>
    </w:lvl>
    <w:lvl w:ilvl="8" w:tplc="379CD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680C68"/>
    <w:multiLevelType w:val="hybridMultilevel"/>
    <w:tmpl w:val="B5FCFBC0"/>
    <w:lvl w:ilvl="0" w:tplc="80B41F1C">
      <w:start w:val="1"/>
      <w:numFmt w:val="decimal"/>
      <w:lvlText w:val="%1)"/>
      <w:lvlJc w:val="left"/>
      <w:pPr>
        <w:ind w:left="720" w:hanging="360"/>
      </w:pPr>
    </w:lvl>
    <w:lvl w:ilvl="1" w:tplc="B8701B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B62F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01B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2E6F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FA7E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90F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AC1D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AA4B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AC4C8D"/>
    <w:multiLevelType w:val="multilevel"/>
    <w:tmpl w:val="6316A35E"/>
    <w:lvl w:ilvl="0">
      <w:start w:val="5"/>
      <w:numFmt w:val="decimal"/>
      <w:pStyle w:val="Default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sz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Times New Roman" w:hAnsi="Times New Roman" w:cs="Times New Roman" w:hint="default"/>
        <w:b/>
        <w:i w:val="0"/>
        <w:strike w:val="0"/>
        <w:dstrike w:val="0"/>
        <w:sz w:val="3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 w:hint="default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6BA568D3"/>
    <w:multiLevelType w:val="hybridMultilevel"/>
    <w:tmpl w:val="8CD66960"/>
    <w:lvl w:ilvl="0" w:tplc="B22A669A">
      <w:start w:val="1"/>
      <w:numFmt w:val="lowerLetter"/>
      <w:lvlText w:val="%1)"/>
      <w:lvlJc w:val="left"/>
      <w:pPr>
        <w:ind w:left="720" w:hanging="360"/>
      </w:pPr>
    </w:lvl>
    <w:lvl w:ilvl="1" w:tplc="7D6ABEF4" w:tentative="1">
      <w:start w:val="1"/>
      <w:numFmt w:val="lowerLetter"/>
      <w:lvlText w:val="%2."/>
      <w:lvlJc w:val="left"/>
      <w:pPr>
        <w:ind w:left="1440" w:hanging="360"/>
      </w:pPr>
    </w:lvl>
    <w:lvl w:ilvl="2" w:tplc="4D06723E" w:tentative="1">
      <w:start w:val="1"/>
      <w:numFmt w:val="lowerRoman"/>
      <w:lvlText w:val="%3."/>
      <w:lvlJc w:val="right"/>
      <w:pPr>
        <w:ind w:left="2160" w:hanging="180"/>
      </w:pPr>
    </w:lvl>
    <w:lvl w:ilvl="3" w:tplc="4EA0AC32" w:tentative="1">
      <w:start w:val="1"/>
      <w:numFmt w:val="decimal"/>
      <w:lvlText w:val="%4."/>
      <w:lvlJc w:val="left"/>
      <w:pPr>
        <w:ind w:left="2880" w:hanging="360"/>
      </w:pPr>
    </w:lvl>
    <w:lvl w:ilvl="4" w:tplc="9B2C863C" w:tentative="1">
      <w:start w:val="1"/>
      <w:numFmt w:val="lowerLetter"/>
      <w:lvlText w:val="%5."/>
      <w:lvlJc w:val="left"/>
      <w:pPr>
        <w:ind w:left="3600" w:hanging="360"/>
      </w:pPr>
    </w:lvl>
    <w:lvl w:ilvl="5" w:tplc="234EAE5A" w:tentative="1">
      <w:start w:val="1"/>
      <w:numFmt w:val="lowerRoman"/>
      <w:lvlText w:val="%6."/>
      <w:lvlJc w:val="right"/>
      <w:pPr>
        <w:ind w:left="4320" w:hanging="180"/>
      </w:pPr>
    </w:lvl>
    <w:lvl w:ilvl="6" w:tplc="3B3AA13E" w:tentative="1">
      <w:start w:val="1"/>
      <w:numFmt w:val="decimal"/>
      <w:lvlText w:val="%7."/>
      <w:lvlJc w:val="left"/>
      <w:pPr>
        <w:ind w:left="5040" w:hanging="360"/>
      </w:pPr>
    </w:lvl>
    <w:lvl w:ilvl="7" w:tplc="7642230C" w:tentative="1">
      <w:start w:val="1"/>
      <w:numFmt w:val="lowerLetter"/>
      <w:lvlText w:val="%8."/>
      <w:lvlJc w:val="left"/>
      <w:pPr>
        <w:ind w:left="5760" w:hanging="360"/>
      </w:pPr>
    </w:lvl>
    <w:lvl w:ilvl="8" w:tplc="009E0C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A162D8"/>
    <w:multiLevelType w:val="hybridMultilevel"/>
    <w:tmpl w:val="07B4D450"/>
    <w:lvl w:ilvl="0" w:tplc="392E00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E40D72" w:tentative="1">
      <w:start w:val="1"/>
      <w:numFmt w:val="lowerLetter"/>
      <w:lvlText w:val="%2."/>
      <w:lvlJc w:val="left"/>
      <w:pPr>
        <w:ind w:left="1440" w:hanging="360"/>
      </w:pPr>
    </w:lvl>
    <w:lvl w:ilvl="2" w:tplc="175EB31A" w:tentative="1">
      <w:start w:val="1"/>
      <w:numFmt w:val="lowerRoman"/>
      <w:lvlText w:val="%3."/>
      <w:lvlJc w:val="right"/>
      <w:pPr>
        <w:ind w:left="2160" w:hanging="180"/>
      </w:pPr>
    </w:lvl>
    <w:lvl w:ilvl="3" w:tplc="5D946C28" w:tentative="1">
      <w:start w:val="1"/>
      <w:numFmt w:val="decimal"/>
      <w:lvlText w:val="%4."/>
      <w:lvlJc w:val="left"/>
      <w:pPr>
        <w:ind w:left="2880" w:hanging="360"/>
      </w:pPr>
    </w:lvl>
    <w:lvl w:ilvl="4" w:tplc="9C3E76F0" w:tentative="1">
      <w:start w:val="1"/>
      <w:numFmt w:val="lowerLetter"/>
      <w:lvlText w:val="%5."/>
      <w:lvlJc w:val="left"/>
      <w:pPr>
        <w:ind w:left="3600" w:hanging="360"/>
      </w:pPr>
    </w:lvl>
    <w:lvl w:ilvl="5" w:tplc="6636BD88" w:tentative="1">
      <w:start w:val="1"/>
      <w:numFmt w:val="lowerRoman"/>
      <w:lvlText w:val="%6."/>
      <w:lvlJc w:val="right"/>
      <w:pPr>
        <w:ind w:left="4320" w:hanging="180"/>
      </w:pPr>
    </w:lvl>
    <w:lvl w:ilvl="6" w:tplc="7C44BA50" w:tentative="1">
      <w:start w:val="1"/>
      <w:numFmt w:val="decimal"/>
      <w:lvlText w:val="%7."/>
      <w:lvlJc w:val="left"/>
      <w:pPr>
        <w:ind w:left="5040" w:hanging="360"/>
      </w:pPr>
    </w:lvl>
    <w:lvl w:ilvl="7" w:tplc="1AC8C928" w:tentative="1">
      <w:start w:val="1"/>
      <w:numFmt w:val="lowerLetter"/>
      <w:lvlText w:val="%8."/>
      <w:lvlJc w:val="left"/>
      <w:pPr>
        <w:ind w:left="5760" w:hanging="360"/>
      </w:pPr>
    </w:lvl>
    <w:lvl w:ilvl="8" w:tplc="AE56C1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EC67F1A"/>
    <w:multiLevelType w:val="hybridMultilevel"/>
    <w:tmpl w:val="DE54F736"/>
    <w:lvl w:ilvl="0" w:tplc="FAEA79A4">
      <w:start w:val="1"/>
      <w:numFmt w:val="decimal"/>
      <w:lvlText w:val="%1."/>
      <w:lvlJc w:val="left"/>
      <w:pPr>
        <w:ind w:left="720" w:hanging="360"/>
      </w:pPr>
    </w:lvl>
    <w:lvl w:ilvl="1" w:tplc="19485C5C" w:tentative="1">
      <w:start w:val="1"/>
      <w:numFmt w:val="lowerLetter"/>
      <w:lvlText w:val="%2."/>
      <w:lvlJc w:val="left"/>
      <w:pPr>
        <w:ind w:left="1440" w:hanging="360"/>
      </w:pPr>
    </w:lvl>
    <w:lvl w:ilvl="2" w:tplc="B03A5670" w:tentative="1">
      <w:start w:val="1"/>
      <w:numFmt w:val="lowerRoman"/>
      <w:lvlText w:val="%3."/>
      <w:lvlJc w:val="right"/>
      <w:pPr>
        <w:ind w:left="2160" w:hanging="180"/>
      </w:pPr>
    </w:lvl>
    <w:lvl w:ilvl="3" w:tplc="576A0DC4" w:tentative="1">
      <w:start w:val="1"/>
      <w:numFmt w:val="decimal"/>
      <w:lvlText w:val="%4."/>
      <w:lvlJc w:val="left"/>
      <w:pPr>
        <w:ind w:left="2880" w:hanging="360"/>
      </w:pPr>
    </w:lvl>
    <w:lvl w:ilvl="4" w:tplc="59405C52" w:tentative="1">
      <w:start w:val="1"/>
      <w:numFmt w:val="lowerLetter"/>
      <w:lvlText w:val="%5."/>
      <w:lvlJc w:val="left"/>
      <w:pPr>
        <w:ind w:left="3600" w:hanging="360"/>
      </w:pPr>
    </w:lvl>
    <w:lvl w:ilvl="5" w:tplc="20C6B4E2" w:tentative="1">
      <w:start w:val="1"/>
      <w:numFmt w:val="lowerRoman"/>
      <w:lvlText w:val="%6."/>
      <w:lvlJc w:val="right"/>
      <w:pPr>
        <w:ind w:left="4320" w:hanging="180"/>
      </w:pPr>
    </w:lvl>
    <w:lvl w:ilvl="6" w:tplc="E7F0891E" w:tentative="1">
      <w:start w:val="1"/>
      <w:numFmt w:val="decimal"/>
      <w:lvlText w:val="%7."/>
      <w:lvlJc w:val="left"/>
      <w:pPr>
        <w:ind w:left="5040" w:hanging="360"/>
      </w:pPr>
    </w:lvl>
    <w:lvl w:ilvl="7" w:tplc="BE4016C4" w:tentative="1">
      <w:start w:val="1"/>
      <w:numFmt w:val="lowerLetter"/>
      <w:lvlText w:val="%8."/>
      <w:lvlJc w:val="left"/>
      <w:pPr>
        <w:ind w:left="5760" w:hanging="360"/>
      </w:pPr>
    </w:lvl>
    <w:lvl w:ilvl="8" w:tplc="AA6808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BD7DAF"/>
    <w:multiLevelType w:val="singleLevel"/>
    <w:tmpl w:val="18D615BE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3" w15:restartNumberingAfterBreak="0">
    <w:nsid w:val="72DF2591"/>
    <w:multiLevelType w:val="singleLevel"/>
    <w:tmpl w:val="DF1CED26"/>
    <w:lvl w:ilvl="0">
      <w:start w:val="1"/>
      <w:numFmt w:val="low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74" w15:restartNumberingAfterBreak="0">
    <w:nsid w:val="73E31815"/>
    <w:multiLevelType w:val="multilevel"/>
    <w:tmpl w:val="F7AC35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26390D"/>
    <w:multiLevelType w:val="multilevel"/>
    <w:tmpl w:val="59ADCABA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6" w15:restartNumberingAfterBreak="0">
    <w:nsid w:val="77C45ABC"/>
    <w:multiLevelType w:val="hybridMultilevel"/>
    <w:tmpl w:val="DC7C32A6"/>
    <w:lvl w:ilvl="0" w:tplc="70B437A4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  <w:szCs w:val="22"/>
      </w:rPr>
    </w:lvl>
    <w:lvl w:ilvl="1" w:tplc="12827B24" w:tentative="1">
      <w:start w:val="1"/>
      <w:numFmt w:val="lowerLetter"/>
      <w:lvlText w:val="%2."/>
      <w:lvlJc w:val="left"/>
      <w:pPr>
        <w:ind w:left="1788" w:hanging="360"/>
      </w:pPr>
    </w:lvl>
    <w:lvl w:ilvl="2" w:tplc="AED25AD8" w:tentative="1">
      <w:start w:val="1"/>
      <w:numFmt w:val="lowerRoman"/>
      <w:lvlText w:val="%3."/>
      <w:lvlJc w:val="right"/>
      <w:pPr>
        <w:ind w:left="2508" w:hanging="180"/>
      </w:pPr>
    </w:lvl>
    <w:lvl w:ilvl="3" w:tplc="8DA46A18" w:tentative="1">
      <w:start w:val="1"/>
      <w:numFmt w:val="decimal"/>
      <w:lvlText w:val="%4."/>
      <w:lvlJc w:val="left"/>
      <w:pPr>
        <w:ind w:left="3228" w:hanging="360"/>
      </w:pPr>
    </w:lvl>
    <w:lvl w:ilvl="4" w:tplc="96687D78" w:tentative="1">
      <w:start w:val="1"/>
      <w:numFmt w:val="lowerLetter"/>
      <w:lvlText w:val="%5."/>
      <w:lvlJc w:val="left"/>
      <w:pPr>
        <w:ind w:left="3948" w:hanging="360"/>
      </w:pPr>
    </w:lvl>
    <w:lvl w:ilvl="5" w:tplc="D528DCA4" w:tentative="1">
      <w:start w:val="1"/>
      <w:numFmt w:val="lowerRoman"/>
      <w:lvlText w:val="%6."/>
      <w:lvlJc w:val="right"/>
      <w:pPr>
        <w:ind w:left="4668" w:hanging="180"/>
      </w:pPr>
    </w:lvl>
    <w:lvl w:ilvl="6" w:tplc="FA24E9F0" w:tentative="1">
      <w:start w:val="1"/>
      <w:numFmt w:val="decimal"/>
      <w:lvlText w:val="%7."/>
      <w:lvlJc w:val="left"/>
      <w:pPr>
        <w:ind w:left="5388" w:hanging="360"/>
      </w:pPr>
    </w:lvl>
    <w:lvl w:ilvl="7" w:tplc="2B40B4AA" w:tentative="1">
      <w:start w:val="1"/>
      <w:numFmt w:val="lowerLetter"/>
      <w:lvlText w:val="%8."/>
      <w:lvlJc w:val="left"/>
      <w:pPr>
        <w:ind w:left="6108" w:hanging="360"/>
      </w:pPr>
    </w:lvl>
    <w:lvl w:ilvl="8" w:tplc="79B6D1C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78EF3227"/>
    <w:multiLevelType w:val="hybridMultilevel"/>
    <w:tmpl w:val="3F8A1342"/>
    <w:lvl w:ilvl="0" w:tplc="F2728E30">
      <w:start w:val="1"/>
      <w:numFmt w:val="decimal"/>
      <w:lvlText w:val="%1)"/>
      <w:lvlJc w:val="left"/>
      <w:pPr>
        <w:ind w:left="720" w:hanging="360"/>
      </w:pPr>
    </w:lvl>
    <w:lvl w:ilvl="1" w:tplc="41F2311C" w:tentative="1">
      <w:start w:val="1"/>
      <w:numFmt w:val="lowerLetter"/>
      <w:lvlText w:val="%2."/>
      <w:lvlJc w:val="left"/>
      <w:pPr>
        <w:ind w:left="1440" w:hanging="360"/>
      </w:pPr>
    </w:lvl>
    <w:lvl w:ilvl="2" w:tplc="4572AD0A" w:tentative="1">
      <w:start w:val="1"/>
      <w:numFmt w:val="lowerRoman"/>
      <w:lvlText w:val="%3."/>
      <w:lvlJc w:val="right"/>
      <w:pPr>
        <w:ind w:left="2160" w:hanging="180"/>
      </w:pPr>
    </w:lvl>
    <w:lvl w:ilvl="3" w:tplc="C7963EBC" w:tentative="1">
      <w:start w:val="1"/>
      <w:numFmt w:val="decimal"/>
      <w:lvlText w:val="%4."/>
      <w:lvlJc w:val="left"/>
      <w:pPr>
        <w:ind w:left="2880" w:hanging="360"/>
      </w:pPr>
    </w:lvl>
    <w:lvl w:ilvl="4" w:tplc="116827CC" w:tentative="1">
      <w:start w:val="1"/>
      <w:numFmt w:val="lowerLetter"/>
      <w:lvlText w:val="%5."/>
      <w:lvlJc w:val="left"/>
      <w:pPr>
        <w:ind w:left="3600" w:hanging="360"/>
      </w:pPr>
    </w:lvl>
    <w:lvl w:ilvl="5" w:tplc="44609E4C" w:tentative="1">
      <w:start w:val="1"/>
      <w:numFmt w:val="lowerRoman"/>
      <w:lvlText w:val="%6."/>
      <w:lvlJc w:val="right"/>
      <w:pPr>
        <w:ind w:left="4320" w:hanging="180"/>
      </w:pPr>
    </w:lvl>
    <w:lvl w:ilvl="6" w:tplc="6C80E60C" w:tentative="1">
      <w:start w:val="1"/>
      <w:numFmt w:val="decimal"/>
      <w:lvlText w:val="%7."/>
      <w:lvlJc w:val="left"/>
      <w:pPr>
        <w:ind w:left="5040" w:hanging="360"/>
      </w:pPr>
    </w:lvl>
    <w:lvl w:ilvl="7" w:tplc="F566E752" w:tentative="1">
      <w:start w:val="1"/>
      <w:numFmt w:val="lowerLetter"/>
      <w:lvlText w:val="%8."/>
      <w:lvlJc w:val="left"/>
      <w:pPr>
        <w:ind w:left="5760" w:hanging="360"/>
      </w:pPr>
    </w:lvl>
    <w:lvl w:ilvl="8" w:tplc="B274A0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FF7607"/>
    <w:multiLevelType w:val="hybridMultilevel"/>
    <w:tmpl w:val="A192FA7A"/>
    <w:lvl w:ilvl="0" w:tplc="B3E00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87998" w:tentative="1">
      <w:start w:val="1"/>
      <w:numFmt w:val="lowerLetter"/>
      <w:lvlText w:val="%2."/>
      <w:lvlJc w:val="left"/>
      <w:pPr>
        <w:ind w:left="1080" w:hanging="360"/>
      </w:pPr>
    </w:lvl>
    <w:lvl w:ilvl="2" w:tplc="2A5675A4" w:tentative="1">
      <w:start w:val="1"/>
      <w:numFmt w:val="lowerRoman"/>
      <w:lvlText w:val="%3."/>
      <w:lvlJc w:val="right"/>
      <w:pPr>
        <w:ind w:left="1800" w:hanging="180"/>
      </w:pPr>
    </w:lvl>
    <w:lvl w:ilvl="3" w:tplc="71CAD7B6" w:tentative="1">
      <w:start w:val="1"/>
      <w:numFmt w:val="decimal"/>
      <w:lvlText w:val="%4."/>
      <w:lvlJc w:val="left"/>
      <w:pPr>
        <w:ind w:left="2520" w:hanging="360"/>
      </w:pPr>
    </w:lvl>
    <w:lvl w:ilvl="4" w:tplc="ED5EBA1E" w:tentative="1">
      <w:start w:val="1"/>
      <w:numFmt w:val="lowerLetter"/>
      <w:lvlText w:val="%5."/>
      <w:lvlJc w:val="left"/>
      <w:pPr>
        <w:ind w:left="3240" w:hanging="360"/>
      </w:pPr>
    </w:lvl>
    <w:lvl w:ilvl="5" w:tplc="BC3E1876" w:tentative="1">
      <w:start w:val="1"/>
      <w:numFmt w:val="lowerRoman"/>
      <w:lvlText w:val="%6."/>
      <w:lvlJc w:val="right"/>
      <w:pPr>
        <w:ind w:left="3960" w:hanging="180"/>
      </w:pPr>
    </w:lvl>
    <w:lvl w:ilvl="6" w:tplc="E1A2A9B2" w:tentative="1">
      <w:start w:val="1"/>
      <w:numFmt w:val="decimal"/>
      <w:lvlText w:val="%7."/>
      <w:lvlJc w:val="left"/>
      <w:pPr>
        <w:ind w:left="4680" w:hanging="360"/>
      </w:pPr>
    </w:lvl>
    <w:lvl w:ilvl="7" w:tplc="9A541C2C" w:tentative="1">
      <w:start w:val="1"/>
      <w:numFmt w:val="lowerLetter"/>
      <w:lvlText w:val="%8."/>
      <w:lvlJc w:val="left"/>
      <w:pPr>
        <w:ind w:left="5400" w:hanging="360"/>
      </w:pPr>
    </w:lvl>
    <w:lvl w:ilvl="8" w:tplc="2F0082E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33122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285213">
    <w:abstractNumId w:val="6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9627476">
    <w:abstractNumId w:val="44"/>
  </w:num>
  <w:num w:numId="4" w16cid:durableId="2034720032">
    <w:abstractNumId w:val="26"/>
  </w:num>
  <w:num w:numId="5" w16cid:durableId="927537984">
    <w:abstractNumId w:val="61"/>
    <w:lvlOverride w:ilvl="0">
      <w:startOverride w:val="1"/>
    </w:lvlOverride>
  </w:num>
  <w:num w:numId="6" w16cid:durableId="525144128">
    <w:abstractNumId w:val="43"/>
    <w:lvlOverride w:ilvl="0">
      <w:startOverride w:val="1"/>
    </w:lvlOverride>
  </w:num>
  <w:num w:numId="7" w16cid:durableId="5060891">
    <w:abstractNumId w:val="22"/>
  </w:num>
  <w:num w:numId="8" w16cid:durableId="287319250">
    <w:abstractNumId w:val="12"/>
  </w:num>
  <w:num w:numId="9" w16cid:durableId="1376928659">
    <w:abstractNumId w:val="17"/>
  </w:num>
  <w:num w:numId="10" w16cid:durableId="931013838">
    <w:abstractNumId w:val="39"/>
  </w:num>
  <w:num w:numId="11" w16cid:durableId="479539049">
    <w:abstractNumId w:val="70"/>
  </w:num>
  <w:num w:numId="12" w16cid:durableId="1256093504">
    <w:abstractNumId w:val="73"/>
  </w:num>
  <w:num w:numId="13" w16cid:durableId="1084958559">
    <w:abstractNumId w:val="15"/>
  </w:num>
  <w:num w:numId="14" w16cid:durableId="1869366369">
    <w:abstractNumId w:val="72"/>
  </w:num>
  <w:num w:numId="15" w16cid:durableId="1328442101">
    <w:abstractNumId w:val="52"/>
  </w:num>
  <w:num w:numId="16" w16cid:durableId="1160926037">
    <w:abstractNumId w:val="28"/>
  </w:num>
  <w:num w:numId="17" w16cid:durableId="1223757196">
    <w:abstractNumId w:val="62"/>
  </w:num>
  <w:num w:numId="18" w16cid:durableId="1554923318">
    <w:abstractNumId w:val="57"/>
  </w:num>
  <w:num w:numId="19" w16cid:durableId="895431180">
    <w:abstractNumId w:val="3"/>
  </w:num>
  <w:num w:numId="20" w16cid:durableId="16894098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80358885">
    <w:abstractNumId w:val="18"/>
  </w:num>
  <w:num w:numId="22" w16cid:durableId="377703571">
    <w:abstractNumId w:val="11"/>
  </w:num>
  <w:num w:numId="23" w16cid:durableId="1442533185">
    <w:abstractNumId w:val="46"/>
  </w:num>
  <w:num w:numId="24" w16cid:durableId="2138376707">
    <w:abstractNumId w:val="64"/>
  </w:num>
  <w:num w:numId="25" w16cid:durableId="2087804661">
    <w:abstractNumId w:val="48"/>
  </w:num>
  <w:num w:numId="26" w16cid:durableId="1005858430">
    <w:abstractNumId w:val="37"/>
  </w:num>
  <w:num w:numId="27" w16cid:durableId="1023215186">
    <w:abstractNumId w:val="71"/>
  </w:num>
  <w:num w:numId="28" w16cid:durableId="67119342">
    <w:abstractNumId w:val="77"/>
  </w:num>
  <w:num w:numId="29" w16cid:durableId="1319842075">
    <w:abstractNumId w:val="38"/>
  </w:num>
  <w:num w:numId="30" w16cid:durableId="988511835">
    <w:abstractNumId w:val="14"/>
  </w:num>
  <w:num w:numId="31" w16cid:durableId="16741586">
    <w:abstractNumId w:val="19"/>
  </w:num>
  <w:num w:numId="32" w16cid:durableId="1026902785">
    <w:abstractNumId w:val="69"/>
  </w:num>
  <w:num w:numId="33" w16cid:durableId="1368330921">
    <w:abstractNumId w:val="56"/>
  </w:num>
  <w:num w:numId="34" w16cid:durableId="1390956844">
    <w:abstractNumId w:val="20"/>
  </w:num>
  <w:num w:numId="35" w16cid:durableId="438574809">
    <w:abstractNumId w:val="32"/>
  </w:num>
  <w:num w:numId="36" w16cid:durableId="1046568305">
    <w:abstractNumId w:val="49"/>
  </w:num>
  <w:num w:numId="37" w16cid:durableId="593055940">
    <w:abstractNumId w:val="2"/>
  </w:num>
  <w:num w:numId="38" w16cid:durableId="90126054">
    <w:abstractNumId w:val="59"/>
  </w:num>
  <w:num w:numId="39" w16cid:durableId="280041284">
    <w:abstractNumId w:val="1"/>
  </w:num>
  <w:num w:numId="40" w16cid:durableId="466357666">
    <w:abstractNumId w:val="0"/>
  </w:num>
  <w:num w:numId="41" w16cid:durableId="2056659751">
    <w:abstractNumId w:val="9"/>
  </w:num>
  <w:num w:numId="42" w16cid:durableId="823737746">
    <w:abstractNumId w:val="65"/>
  </w:num>
  <w:num w:numId="43" w16cid:durableId="203100132">
    <w:abstractNumId w:val="51"/>
  </w:num>
  <w:num w:numId="44" w16cid:durableId="1792896184">
    <w:abstractNumId w:val="41"/>
  </w:num>
  <w:num w:numId="45" w16cid:durableId="319694345">
    <w:abstractNumId w:val="76"/>
  </w:num>
  <w:num w:numId="46" w16cid:durableId="828257098">
    <w:abstractNumId w:val="23"/>
  </w:num>
  <w:num w:numId="47" w16cid:durableId="1119835555">
    <w:abstractNumId w:val="6"/>
  </w:num>
  <w:num w:numId="48" w16cid:durableId="95367746">
    <w:abstractNumId w:val="54"/>
  </w:num>
  <w:num w:numId="49" w16cid:durableId="2085448017">
    <w:abstractNumId w:val="8"/>
  </w:num>
  <w:num w:numId="50" w16cid:durableId="1410426021">
    <w:abstractNumId w:val="8"/>
    <w:lvlOverride w:ilvl="0">
      <w:lvl w:ilvl="0" w:tplc="E25ED81E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  <w:bCs w:val="0"/>
        </w:rPr>
      </w:lvl>
    </w:lvlOverride>
    <w:lvlOverride w:ilvl="1">
      <w:lvl w:ilvl="1" w:tplc="9D3EF95A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7298C500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34201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A4E668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E8DCE50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9B41FA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2DCADB4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4206608E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1" w16cid:durableId="1718895559">
    <w:abstractNumId w:val="13"/>
  </w:num>
  <w:num w:numId="52" w16cid:durableId="2132700787">
    <w:abstractNumId w:val="45"/>
  </w:num>
  <w:num w:numId="53" w16cid:durableId="39277418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91604027">
    <w:abstractNumId w:val="53"/>
  </w:num>
  <w:num w:numId="55" w16cid:durableId="36517726">
    <w:abstractNumId w:val="75"/>
  </w:num>
  <w:num w:numId="56" w16cid:durableId="1820001786">
    <w:abstractNumId w:val="34"/>
  </w:num>
  <w:num w:numId="57" w16cid:durableId="1005981853">
    <w:abstractNumId w:val="40"/>
  </w:num>
  <w:num w:numId="58" w16cid:durableId="1228345183">
    <w:abstractNumId w:val="24"/>
  </w:num>
  <w:num w:numId="59" w16cid:durableId="121769505">
    <w:abstractNumId w:val="50"/>
  </w:num>
  <w:num w:numId="60" w16cid:durableId="1291325373">
    <w:abstractNumId w:val="47"/>
  </w:num>
  <w:num w:numId="61" w16cid:durableId="1439721177">
    <w:abstractNumId w:val="16"/>
  </w:num>
  <w:num w:numId="62" w16cid:durableId="1443575231">
    <w:abstractNumId w:val="27"/>
  </w:num>
  <w:num w:numId="63" w16cid:durableId="810294679">
    <w:abstractNumId w:val="78"/>
  </w:num>
  <w:num w:numId="64" w16cid:durableId="1182552520">
    <w:abstractNumId w:val="42"/>
  </w:num>
  <w:num w:numId="65" w16cid:durableId="1491141361">
    <w:abstractNumId w:val="33"/>
  </w:num>
  <w:num w:numId="66" w16cid:durableId="1849250315">
    <w:abstractNumId w:val="66"/>
  </w:num>
  <w:num w:numId="67" w16cid:durableId="1405957509">
    <w:abstractNumId w:val="55"/>
  </w:num>
  <w:num w:numId="68" w16cid:durableId="1897233940">
    <w:abstractNumId w:val="31"/>
  </w:num>
  <w:num w:numId="69" w16cid:durableId="1800345390">
    <w:abstractNumId w:val="21"/>
  </w:num>
  <w:num w:numId="70" w16cid:durableId="869880473">
    <w:abstractNumId w:val="10"/>
  </w:num>
  <w:num w:numId="71" w16cid:durableId="2142452336">
    <w:abstractNumId w:val="60"/>
  </w:num>
  <w:num w:numId="72" w16cid:durableId="802162346">
    <w:abstractNumId w:val="35"/>
  </w:num>
  <w:num w:numId="73" w16cid:durableId="504324082">
    <w:abstractNumId w:val="67"/>
  </w:num>
  <w:num w:numId="74" w16cid:durableId="276536">
    <w:abstractNumId w:val="36"/>
  </w:num>
  <w:num w:numId="75" w16cid:durableId="499125132">
    <w:abstractNumId w:val="63"/>
  </w:num>
  <w:num w:numId="76" w16cid:durableId="591934840">
    <w:abstractNumId w:val="29"/>
  </w:num>
  <w:num w:numId="77" w16cid:durableId="762609293">
    <w:abstractNumId w:val="74"/>
  </w:num>
  <w:num w:numId="78" w16cid:durableId="2078087486">
    <w:abstractNumId w:val="30"/>
  </w:num>
  <w:num w:numId="79" w16cid:durableId="566846697">
    <w:abstractNumId w:val="58"/>
  </w:num>
  <w:num w:numId="80" w16cid:durableId="1258636980">
    <w:abstractNumId w:val="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E46"/>
    <w:rsid w:val="003C3AD7"/>
    <w:rsid w:val="004E1639"/>
    <w:rsid w:val="00557114"/>
    <w:rsid w:val="00770856"/>
    <w:rsid w:val="00950F4E"/>
    <w:rsid w:val="00B85564"/>
    <w:rsid w:val="00BE7E46"/>
    <w:rsid w:val="00F2655A"/>
    <w:rsid w:val="00F3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97B25"/>
  <w15:docId w15:val="{4C35E84A-A09F-4D60-9CCF-AE798BF8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6A219C"/>
    <w:pPr>
      <w:spacing w:after="0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01630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40163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i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40163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40163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401630"/>
    <w:pPr>
      <w:numPr>
        <w:ilvl w:val="4"/>
        <w:numId w:val="1"/>
      </w:numPr>
      <w:spacing w:before="240" w:after="60" w:line="240" w:lineRule="auto"/>
      <w:outlineLvl w:val="4"/>
    </w:pPr>
    <w:rPr>
      <w:rFonts w:ascii="Arial" w:hAnsi="Arial"/>
      <w:szCs w:val="20"/>
    </w:rPr>
  </w:style>
  <w:style w:type="paragraph" w:styleId="Nagwek6">
    <w:name w:val="heading 6"/>
    <w:basedOn w:val="Normalny"/>
    <w:next w:val="Normalny"/>
    <w:link w:val="Nagwek6Znak"/>
    <w:qFormat/>
    <w:rsid w:val="00401630"/>
    <w:pPr>
      <w:numPr>
        <w:ilvl w:val="5"/>
        <w:numId w:val="1"/>
      </w:numPr>
      <w:spacing w:before="240" w:after="60" w:line="240" w:lineRule="auto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401630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401630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40163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A219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6A219C"/>
    <w:rPr>
      <w:rFonts w:ascii="Calibri" w:eastAsia="Calibri" w:hAnsi="Calibri" w:cs="Times New Roman"/>
    </w:rPr>
  </w:style>
  <w:style w:type="character" w:styleId="Hipercze">
    <w:name w:val="Hyperlink"/>
    <w:unhideWhenUsed/>
    <w:rsid w:val="006A219C"/>
    <w:rPr>
      <w:color w:val="0000FF"/>
      <w:u w:val="single"/>
    </w:rPr>
  </w:style>
  <w:style w:type="character" w:styleId="Wyrnieniedelikatne">
    <w:name w:val="Subtle Emphasis"/>
    <w:uiPriority w:val="19"/>
    <w:qFormat/>
    <w:rsid w:val="006A219C"/>
    <w:rPr>
      <w:i/>
      <w:iCs/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6A219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C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4C50A2"/>
    <w:rPr>
      <w:color w:val="808080"/>
    </w:rPr>
  </w:style>
  <w:style w:type="paragraph" w:styleId="Tekstdymka">
    <w:name w:val="Balloon Text"/>
    <w:basedOn w:val="Normalny"/>
    <w:link w:val="TekstdymkaZnak"/>
    <w:semiHidden/>
    <w:unhideWhenUsed/>
    <w:rsid w:val="004C50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C50A2"/>
    <w:rPr>
      <w:rFonts w:ascii="Tahoma" w:eastAsia="Calibri" w:hAnsi="Tahoma" w:cs="Tahoma"/>
      <w:sz w:val="16"/>
      <w:szCs w:val="16"/>
    </w:rPr>
  </w:style>
  <w:style w:type="character" w:customStyle="1" w:styleId="Styl1">
    <w:name w:val="Styl1"/>
    <w:basedOn w:val="Domylnaczcionkaakapitu"/>
    <w:uiPriority w:val="1"/>
    <w:rsid w:val="004C50A2"/>
    <w:rPr>
      <w:rFonts w:ascii="Arial Narrow" w:hAnsi="Arial Narrow"/>
      <w:sz w:val="24"/>
    </w:rPr>
  </w:style>
  <w:style w:type="character" w:customStyle="1" w:styleId="EZD">
    <w:name w:val="EZD"/>
    <w:basedOn w:val="Domylnaczcionkaakapitu"/>
    <w:uiPriority w:val="1"/>
    <w:qFormat/>
    <w:rsid w:val="0049443F"/>
    <w:rPr>
      <w:rFonts w:ascii="Arial Narrow" w:hAnsi="Arial Narrow"/>
      <w:sz w:val="24"/>
    </w:rPr>
  </w:style>
  <w:style w:type="character" w:customStyle="1" w:styleId="Styl2">
    <w:name w:val="Styl2"/>
    <w:basedOn w:val="Domylnaczcionkaakapitu"/>
    <w:uiPriority w:val="1"/>
    <w:rsid w:val="0049443F"/>
    <w:rPr>
      <w:rFonts w:ascii="Arial Narrow" w:hAnsi="Arial Narrow"/>
      <w:sz w:val="20"/>
    </w:rPr>
  </w:style>
  <w:style w:type="character" w:customStyle="1" w:styleId="Styl3">
    <w:name w:val="Styl3"/>
    <w:basedOn w:val="Domylnaczcionkaakapitu"/>
    <w:uiPriority w:val="1"/>
    <w:rsid w:val="00A06AED"/>
    <w:rPr>
      <w:rFonts w:ascii="Arial" w:hAnsi="Arial"/>
    </w:rPr>
  </w:style>
  <w:style w:type="character" w:customStyle="1" w:styleId="Styl4">
    <w:name w:val="Styl4"/>
    <w:basedOn w:val="Domylnaczcionkaakapitu"/>
    <w:uiPriority w:val="1"/>
    <w:rsid w:val="00A06AED"/>
    <w:rPr>
      <w:sz w:val="22"/>
    </w:rPr>
  </w:style>
  <w:style w:type="character" w:customStyle="1" w:styleId="Styl5">
    <w:name w:val="Styl5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6">
    <w:name w:val="Styl6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7">
    <w:name w:val="Styl7"/>
    <w:basedOn w:val="Domylnaczcionkaakapitu"/>
    <w:uiPriority w:val="1"/>
    <w:rsid w:val="00A06AED"/>
    <w:rPr>
      <w:rFonts w:ascii="Arial" w:hAnsi="Arial"/>
      <w:sz w:val="22"/>
    </w:rPr>
  </w:style>
  <w:style w:type="character" w:customStyle="1" w:styleId="Styl8">
    <w:name w:val="Styl8"/>
    <w:basedOn w:val="Domylnaczcionkaakapitu"/>
    <w:uiPriority w:val="1"/>
    <w:rsid w:val="006E5D25"/>
    <w:rPr>
      <w:rFonts w:ascii="Arial" w:hAnsi="Arial"/>
      <w:sz w:val="24"/>
    </w:rPr>
  </w:style>
  <w:style w:type="character" w:customStyle="1" w:styleId="Styl9">
    <w:name w:val="Styl9"/>
    <w:basedOn w:val="Domylnaczcionkaakapitu"/>
    <w:uiPriority w:val="1"/>
    <w:qFormat/>
    <w:rsid w:val="00945675"/>
    <w:rPr>
      <w:rFonts w:ascii="Arial" w:hAnsi="Arial" w:cs="Arial" w:hint="default"/>
      <w:sz w:val="24"/>
    </w:rPr>
  </w:style>
  <w:style w:type="character" w:customStyle="1" w:styleId="Nagwek1Znak">
    <w:name w:val="Nagłówek 1 Znak"/>
    <w:basedOn w:val="Domylnaczcionkaakapitu"/>
    <w:link w:val="Nagwek1"/>
    <w:rsid w:val="00401630"/>
    <w:rPr>
      <w:rFonts w:ascii="Arial" w:eastAsia="Calibri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401630"/>
    <w:rPr>
      <w:rFonts w:ascii="Arial" w:eastAsia="Calibri" w:hAnsi="Arial" w:cs="Times New Roman"/>
      <w:b/>
      <w:i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401630"/>
    <w:rPr>
      <w:rFonts w:ascii="Arial" w:eastAsia="Calibri" w:hAnsi="Arial" w:cs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401630"/>
    <w:rPr>
      <w:rFonts w:ascii="Arial" w:eastAsia="Calibri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401630"/>
    <w:rPr>
      <w:rFonts w:ascii="Arial" w:eastAsia="Calibri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401630"/>
    <w:rPr>
      <w:rFonts w:ascii="Calibri" w:eastAsia="Calibri" w:hAnsi="Calibri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401630"/>
    <w:rPr>
      <w:rFonts w:ascii="Arial" w:eastAsia="Calibri" w:hAnsi="Arial" w:cs="Times New Roman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401630"/>
    <w:rPr>
      <w:rFonts w:ascii="Arial" w:eastAsia="Calibri" w:hAnsi="Arial" w:cs="Times New Roman"/>
      <w:i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401630"/>
    <w:rPr>
      <w:rFonts w:ascii="Arial" w:eastAsia="Calibri" w:hAnsi="Arial" w:cs="Times New Roman"/>
      <w:b/>
      <w:i/>
      <w:sz w:val="18"/>
      <w:szCs w:val="20"/>
    </w:rPr>
  </w:style>
  <w:style w:type="character" w:customStyle="1" w:styleId="EZD2024">
    <w:name w:val="EZD 2024"/>
    <w:basedOn w:val="Domylnaczcionkaakapitu"/>
    <w:uiPriority w:val="1"/>
    <w:qFormat/>
    <w:rsid w:val="00401630"/>
    <w:rPr>
      <w:rFonts w:ascii="Arial" w:hAnsi="Arial"/>
      <w:sz w:val="24"/>
    </w:rPr>
  </w:style>
  <w:style w:type="paragraph" w:styleId="Tekstpodstawowywcity">
    <w:name w:val="Body Text Indent"/>
    <w:basedOn w:val="Normalny"/>
    <w:link w:val="TekstpodstawowywcityZnak"/>
    <w:unhideWhenUsed/>
    <w:rsid w:val="00401630"/>
    <w:pPr>
      <w:spacing w:line="240" w:lineRule="atLeast"/>
      <w:ind w:firstLine="1134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163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401630"/>
    <w:pPr>
      <w:spacing w:line="240" w:lineRule="auto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401630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01630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016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40163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016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40163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01630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401630"/>
    <w:rPr>
      <w:rFonts w:ascii="Times New Roman" w:eastAsia="Times New Roman" w:hAnsi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401630"/>
    <w:pPr>
      <w:spacing w:after="120" w:line="240" w:lineRule="auto"/>
      <w:ind w:left="283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401630"/>
    <w:rPr>
      <w:rFonts w:ascii="Calibri" w:eastAsia="Calibri" w:hAnsi="Calibri" w:cs="Times New Roman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401630"/>
    <w:pPr>
      <w:spacing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01630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40163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st">
    <w:name w:val="ust"/>
    <w:link w:val="ustZnak"/>
    <w:rsid w:val="0040163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4016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1">
    <w:name w:val="pkt1"/>
    <w:basedOn w:val="pkt"/>
    <w:rsid w:val="00401630"/>
    <w:pPr>
      <w:ind w:left="850" w:hanging="425"/>
    </w:pPr>
  </w:style>
  <w:style w:type="paragraph" w:customStyle="1" w:styleId="tekst">
    <w:name w:val="tekst"/>
    <w:basedOn w:val="Normalny"/>
    <w:rsid w:val="00401630"/>
    <w:pPr>
      <w:suppressLineNumbers/>
      <w:spacing w:before="60" w:after="6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t">
    <w:name w:val="lit"/>
    <w:rsid w:val="00401630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)"/>
    <w:basedOn w:val="Normalny"/>
    <w:rsid w:val="00401630"/>
    <w:pPr>
      <w:tabs>
        <w:tab w:val="left" w:pos="935"/>
      </w:tabs>
      <w:snapToGrid w:val="0"/>
      <w:spacing w:line="258" w:lineRule="atLeast"/>
      <w:ind w:left="935" w:hanging="312"/>
      <w:jc w:val="both"/>
    </w:pPr>
    <w:rPr>
      <w:rFonts w:ascii="FrankfurtGothic" w:eastAsia="Times New Roman" w:hAnsi="FrankfurtGothic"/>
      <w:color w:val="000000"/>
      <w:sz w:val="17"/>
      <w:szCs w:val="20"/>
      <w:lang w:eastAsia="pl-PL"/>
    </w:rPr>
  </w:style>
  <w:style w:type="paragraph" w:customStyle="1" w:styleId="rozdzia">
    <w:name w:val="rozdział"/>
    <w:basedOn w:val="Normalny"/>
    <w:autoRedefine/>
    <w:rsid w:val="00401630"/>
    <w:pPr>
      <w:spacing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01630"/>
    <w:pPr>
      <w:numPr>
        <w:numId w:val="2"/>
      </w:numPr>
      <w:tabs>
        <w:tab w:val="clear" w:pos="454"/>
      </w:tabs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opistechnicznyy">
    <w:name w:val="opis technicznyy"/>
    <w:basedOn w:val="Normalny"/>
    <w:rsid w:val="00401630"/>
    <w:pPr>
      <w:tabs>
        <w:tab w:val="num" w:pos="454"/>
      </w:tabs>
      <w:spacing w:line="240" w:lineRule="auto"/>
      <w:ind w:left="454" w:hanging="454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401630"/>
    <w:pPr>
      <w:overflowPunct w:val="0"/>
      <w:autoSpaceDE w:val="0"/>
      <w:autoSpaceDN w:val="0"/>
      <w:adjustRightInd w:val="0"/>
      <w:spacing w:line="240" w:lineRule="auto"/>
      <w:ind w:left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domyslny">
    <w:name w:val="akapitdomyslny"/>
    <w:rsid w:val="00401630"/>
    <w:rPr>
      <w:sz w:val="20"/>
      <w:szCs w:val="20"/>
    </w:rPr>
  </w:style>
  <w:style w:type="paragraph" w:styleId="Akapitzlist">
    <w:name w:val="List Paragraph"/>
    <w:aliases w:val="Akapit z listą BS,Akapit z listą5,Akapit z punktorem 1,BulletC,CW_Lista,Eko punkty,L1,List Paragraph1,Normalny1,Numerowanie,Obiekt,Oświetlenie,Podsis rysunku,TABELA,Wyliczanie,Wypunktowanie,lp1,normalny tekst,podpunkt,wypunktowanie,x.,列出段"/>
    <w:basedOn w:val="Normalny"/>
    <w:link w:val="AkapitzlistZnak"/>
    <w:uiPriority w:val="34"/>
    <w:qFormat/>
    <w:rsid w:val="00401630"/>
    <w:pPr>
      <w:spacing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Akapit z listą5 Znak,Akapit z punktorem 1 Znak,BulletC Znak,CW_Lista Znak,Eko punkty Znak,L1 Znak,List Paragraph1 Znak,Normalny1 Znak,Numerowanie Znak,Obiekt Znak,Oświetlenie Znak,Podsis rysunku Znak,lp1 Znak"/>
    <w:link w:val="Akapitzlist"/>
    <w:uiPriority w:val="34"/>
    <w:qFormat/>
    <w:rsid w:val="00401630"/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40163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016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R1">
    <w:name w:val="FR1"/>
    <w:rsid w:val="00401630"/>
    <w:pPr>
      <w:widowControl w:val="0"/>
      <w:autoSpaceDE w:val="0"/>
      <w:autoSpaceDN w:val="0"/>
      <w:adjustRightInd w:val="0"/>
      <w:spacing w:before="160" w:after="0" w:line="240" w:lineRule="auto"/>
    </w:pPr>
    <w:rPr>
      <w:rFonts w:ascii="Arial" w:eastAsia="Times New Roman" w:hAnsi="Arial" w:cs="Arial"/>
      <w:sz w:val="40"/>
      <w:szCs w:val="40"/>
      <w:lang w:eastAsia="pl-PL"/>
    </w:rPr>
  </w:style>
  <w:style w:type="paragraph" w:customStyle="1" w:styleId="FR3">
    <w:name w:val="FR3"/>
    <w:rsid w:val="00401630"/>
    <w:pPr>
      <w:widowControl w:val="0"/>
      <w:autoSpaceDE w:val="0"/>
      <w:autoSpaceDN w:val="0"/>
      <w:adjustRightInd w:val="0"/>
      <w:spacing w:after="0" w:line="240" w:lineRule="auto"/>
      <w:ind w:left="5160"/>
    </w:pPr>
    <w:rPr>
      <w:rFonts w:ascii="Arial" w:eastAsia="Times New Roman" w:hAnsi="Arial" w:cs="Arial"/>
      <w:sz w:val="32"/>
      <w:szCs w:val="32"/>
      <w:lang w:eastAsia="pl-PL"/>
    </w:rPr>
  </w:style>
  <w:style w:type="paragraph" w:customStyle="1" w:styleId="Standardowytekst">
    <w:name w:val="Standardowy.tekst"/>
    <w:rsid w:val="0040163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11111111ustZnak">
    <w:name w:val="11111111 ust Znak"/>
    <w:link w:val="11111111ust"/>
    <w:locked/>
    <w:rsid w:val="00401630"/>
    <w:rPr>
      <w:sz w:val="24"/>
    </w:rPr>
  </w:style>
  <w:style w:type="paragraph" w:customStyle="1" w:styleId="11111111ust">
    <w:name w:val="11111111 ust"/>
    <w:basedOn w:val="Normalny"/>
    <w:link w:val="11111111ustZnak"/>
    <w:rsid w:val="00401630"/>
    <w:pPr>
      <w:spacing w:after="80" w:line="240" w:lineRule="auto"/>
      <w:ind w:left="431" w:hanging="255"/>
      <w:jc w:val="both"/>
    </w:pPr>
    <w:rPr>
      <w:rFonts w:asciiTheme="minorHAnsi" w:eastAsiaTheme="minorHAnsi" w:hAnsiTheme="minorHAnsi" w:cstheme="minorBidi"/>
      <w:sz w:val="24"/>
    </w:rPr>
  </w:style>
  <w:style w:type="table" w:styleId="Tabela-Siatka">
    <w:name w:val="Table Grid"/>
    <w:basedOn w:val="Standardowy"/>
    <w:rsid w:val="00401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yr">
    <w:name w:val="NormalCyr"/>
    <w:basedOn w:val="Normalny"/>
    <w:rsid w:val="00401630"/>
    <w:pPr>
      <w:spacing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401630"/>
    <w:pPr>
      <w:spacing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1630"/>
    <w:rPr>
      <w:rFonts w:ascii="Times New Roman" w:eastAsia="Times New Roman" w:hAnsi="Times New Roman" w:cs="Times New Roman"/>
      <w:sz w:val="20"/>
      <w:szCs w:val="20"/>
    </w:rPr>
  </w:style>
  <w:style w:type="paragraph" w:customStyle="1" w:styleId="Adres">
    <w:name w:val="Adres"/>
    <w:basedOn w:val="Tekstpodstawowy"/>
    <w:rsid w:val="00401630"/>
    <w:pPr>
      <w:keepLines/>
      <w:numPr>
        <w:numId w:val="3"/>
      </w:numPr>
      <w:tabs>
        <w:tab w:val="clear" w:pos="284"/>
      </w:tabs>
      <w:spacing w:after="0"/>
      <w:ind w:left="0" w:firstLine="0"/>
    </w:pPr>
    <w:rPr>
      <w:rFonts w:ascii="Lucida Casual CE" w:hAnsi="Lucida Casual CE"/>
    </w:rPr>
  </w:style>
  <w:style w:type="paragraph" w:customStyle="1" w:styleId="Kreska">
    <w:name w:val="Kreska"/>
    <w:basedOn w:val="Normalny"/>
    <w:rsid w:val="00401630"/>
    <w:pPr>
      <w:tabs>
        <w:tab w:val="num" w:pos="284"/>
      </w:tabs>
      <w:spacing w:line="240" w:lineRule="auto"/>
      <w:ind w:left="567" w:hanging="283"/>
    </w:pPr>
    <w:rPr>
      <w:rFonts w:ascii="Arial" w:eastAsia="Times New Roman" w:hAnsi="Arial"/>
      <w:lang w:eastAsia="pl-PL"/>
    </w:rPr>
  </w:style>
  <w:style w:type="character" w:customStyle="1" w:styleId="Styl2Znak">
    <w:name w:val="Styl2 Znak"/>
    <w:rsid w:val="00401630"/>
    <w:rPr>
      <w:rFonts w:ascii="Arial" w:eastAsia="Times New Roman" w:hAnsi="Arial"/>
      <w:color w:val="000000"/>
      <w:sz w:val="22"/>
      <w:lang w:eastAsia="ar-SA"/>
    </w:rPr>
  </w:style>
  <w:style w:type="paragraph" w:customStyle="1" w:styleId="Tekstpodstawowy21">
    <w:name w:val="Tekst podstawowy 21"/>
    <w:basedOn w:val="Normalny"/>
    <w:uiPriority w:val="99"/>
    <w:rsid w:val="00401630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rsid w:val="00401630"/>
    <w:pPr>
      <w:shd w:val="clear" w:color="auto" w:fill="FFFF00"/>
      <w:overflowPunct w:val="0"/>
      <w:autoSpaceDE w:val="0"/>
      <w:autoSpaceDN w:val="0"/>
      <w:adjustRightInd w:val="0"/>
      <w:spacing w:line="240" w:lineRule="atLeast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ormalny2">
    <w:name w:val="Normalny2"/>
    <w:basedOn w:val="Normalny"/>
    <w:rsid w:val="00401630"/>
    <w:pPr>
      <w:suppressAutoHyphens/>
      <w:spacing w:line="240" w:lineRule="auto"/>
    </w:pPr>
    <w:rPr>
      <w:rFonts w:ascii="Times New Roman" w:eastAsia="SimSun" w:hAnsi="Times New Roman"/>
      <w:kern w:val="1"/>
      <w:sz w:val="20"/>
      <w:szCs w:val="24"/>
      <w:lang w:eastAsia="ar-SA"/>
    </w:rPr>
  </w:style>
  <w:style w:type="paragraph" w:customStyle="1" w:styleId="OPIS2">
    <w:name w:val="OPIS2"/>
    <w:basedOn w:val="Normalny"/>
    <w:rsid w:val="00401630"/>
    <w:pPr>
      <w:suppressAutoHyphens/>
      <w:spacing w:line="240" w:lineRule="auto"/>
    </w:pPr>
    <w:rPr>
      <w:rFonts w:ascii="Tahoma" w:eastAsia="Times New Roman" w:hAnsi="Tahoma"/>
      <w:b/>
      <w:caps/>
      <w:color w:val="000000"/>
      <w:kern w:val="17153"/>
      <w:szCs w:val="20"/>
      <w:lang w:eastAsia="pl-PL"/>
    </w:rPr>
  </w:style>
  <w:style w:type="paragraph" w:customStyle="1" w:styleId="Tekstpodstawowy31">
    <w:name w:val="Tekst podstawowy 31"/>
    <w:basedOn w:val="Normalny2"/>
    <w:rsid w:val="00401630"/>
    <w:pPr>
      <w:spacing w:line="360" w:lineRule="auto"/>
      <w:jc w:val="both"/>
    </w:pPr>
    <w:rPr>
      <w:rFonts w:ascii="Tahoma" w:hAnsi="Tahoma"/>
    </w:rPr>
  </w:style>
  <w:style w:type="character" w:styleId="Numerstrony">
    <w:name w:val="page number"/>
    <w:basedOn w:val="Domylnaczcionkaakapitu"/>
    <w:rsid w:val="00401630"/>
  </w:style>
  <w:style w:type="paragraph" w:styleId="Tekstblokowy">
    <w:name w:val="Block Text"/>
    <w:basedOn w:val="Normalny"/>
    <w:rsid w:val="00401630"/>
    <w:pPr>
      <w:widowControl w:val="0"/>
      <w:autoSpaceDE w:val="0"/>
      <w:autoSpaceDN w:val="0"/>
      <w:adjustRightInd w:val="0"/>
      <w:spacing w:before="520" w:line="240" w:lineRule="auto"/>
      <w:ind w:left="680" w:right="60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Standard">
    <w:name w:val="Standard"/>
    <w:rsid w:val="0040163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WW8Num7z3">
    <w:name w:val="WW8Num7z3"/>
    <w:rsid w:val="00401630"/>
    <w:rPr>
      <w:rFonts w:ascii="Symbol" w:hAnsi="Symbol"/>
    </w:rPr>
  </w:style>
  <w:style w:type="paragraph" w:styleId="Tekstprzypisukocowego">
    <w:name w:val="endnote text"/>
    <w:basedOn w:val="Normalny"/>
    <w:link w:val="TekstprzypisukocowegoZnak"/>
    <w:uiPriority w:val="99"/>
    <w:rsid w:val="00401630"/>
    <w:pPr>
      <w:spacing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0163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401630"/>
    <w:rPr>
      <w:vertAlign w:val="superscript"/>
    </w:rPr>
  </w:style>
  <w:style w:type="paragraph" w:customStyle="1" w:styleId="STABI">
    <w:name w:val="STABI"/>
    <w:basedOn w:val="Normalny"/>
    <w:rsid w:val="00401630"/>
    <w:pPr>
      <w:tabs>
        <w:tab w:val="right" w:pos="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WW-Tekstpodstawowy2">
    <w:name w:val="WW-Tekst podstawowy 2"/>
    <w:basedOn w:val="Normalny"/>
    <w:rsid w:val="00401630"/>
    <w:pPr>
      <w:spacing w:line="360" w:lineRule="auto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401630"/>
    <w:pPr>
      <w:spacing w:line="240" w:lineRule="auto"/>
      <w:ind w:left="227" w:firstLine="481"/>
    </w:pPr>
    <w:rPr>
      <w:rFonts w:ascii="Arial" w:eastAsia="Times New Roman" w:hAnsi="Arial"/>
      <w:szCs w:val="20"/>
      <w:lang w:eastAsia="ar-SA"/>
    </w:rPr>
  </w:style>
  <w:style w:type="paragraph" w:styleId="Lista2">
    <w:name w:val="List 2"/>
    <w:basedOn w:val="Normalny"/>
    <w:uiPriority w:val="99"/>
    <w:rsid w:val="00401630"/>
    <w:pPr>
      <w:widowControl w:val="0"/>
      <w:autoSpaceDE w:val="0"/>
      <w:autoSpaceDN w:val="0"/>
      <w:spacing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401630"/>
    <w:pPr>
      <w:spacing w:after="120" w:line="240" w:lineRule="auto"/>
      <w:ind w:left="566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aldek">
    <w:name w:val="Waldek"/>
    <w:basedOn w:val="Normalny"/>
    <w:rsid w:val="00401630"/>
    <w:pPr>
      <w:spacing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c">
    <w:name w:val="tc"/>
    <w:basedOn w:val="Normalny"/>
    <w:rsid w:val="00401630"/>
    <w:pPr>
      <w:suppressAutoHyphens/>
      <w:spacing w:line="240" w:lineRule="auto"/>
      <w:ind w:left="12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0">
    <w:name w:val="tytuł"/>
    <w:basedOn w:val="Normalny"/>
    <w:next w:val="Normalny"/>
    <w:autoRedefine/>
    <w:uiPriority w:val="99"/>
    <w:rsid w:val="00401630"/>
    <w:pPr>
      <w:spacing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40163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16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163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link w:val="ListParagraphChar"/>
    <w:rsid w:val="00401630"/>
    <w:pPr>
      <w:suppressAutoHyphens/>
      <w:spacing w:after="200"/>
      <w:ind w:left="720"/>
      <w:contextualSpacing/>
    </w:pPr>
    <w:rPr>
      <w:rFonts w:ascii="Times New Roman" w:hAnsi="Times New Roman"/>
      <w:color w:val="000000"/>
    </w:rPr>
  </w:style>
  <w:style w:type="character" w:customStyle="1" w:styleId="ListParagraphChar">
    <w:name w:val="List Paragraph Char"/>
    <w:link w:val="Akapitzlist1"/>
    <w:locked/>
    <w:rsid w:val="00401630"/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uiPriority w:val="99"/>
    <w:rsid w:val="004016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40163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401630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40163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40163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40163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401630"/>
    <w:pPr>
      <w:widowControl w:val="0"/>
      <w:autoSpaceDE w:val="0"/>
      <w:autoSpaceDN w:val="0"/>
      <w:adjustRightInd w:val="0"/>
      <w:spacing w:line="283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9">
    <w:name w:val="Style9"/>
    <w:basedOn w:val="Normalny"/>
    <w:rsid w:val="00401630"/>
    <w:pPr>
      <w:widowControl w:val="0"/>
      <w:autoSpaceDE w:val="0"/>
      <w:autoSpaceDN w:val="0"/>
      <w:adjustRightInd w:val="0"/>
      <w:spacing w:line="286" w:lineRule="exact"/>
      <w:ind w:firstLine="70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40163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40163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401630"/>
    <w:pPr>
      <w:widowControl w:val="0"/>
      <w:autoSpaceDE w:val="0"/>
      <w:autoSpaceDN w:val="0"/>
      <w:adjustRightInd w:val="0"/>
      <w:spacing w:line="283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40163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401630"/>
    <w:pPr>
      <w:widowControl w:val="0"/>
      <w:autoSpaceDE w:val="0"/>
      <w:autoSpaceDN w:val="0"/>
      <w:adjustRightInd w:val="0"/>
      <w:spacing w:line="283" w:lineRule="exact"/>
      <w:ind w:hanging="14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8">
    <w:name w:val="Font Style18"/>
    <w:rsid w:val="0040163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9">
    <w:name w:val="Font Style19"/>
    <w:rsid w:val="00401630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0">
    <w:name w:val="Font Style20"/>
    <w:rsid w:val="0040163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1">
    <w:name w:val="Font Style21"/>
    <w:rsid w:val="00401630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2">
    <w:name w:val="Font Style22"/>
    <w:rsid w:val="00401630"/>
    <w:rPr>
      <w:rFonts w:ascii="Times New Roman" w:hAnsi="Times New Roman" w:cs="Times New Roman"/>
      <w:b/>
      <w:bCs/>
      <w:color w:val="000000"/>
      <w:sz w:val="30"/>
      <w:szCs w:val="30"/>
    </w:rPr>
  </w:style>
  <w:style w:type="paragraph" w:customStyle="1" w:styleId="Zwykytekst1">
    <w:name w:val="Zwykły tekst1"/>
    <w:basedOn w:val="Normalny"/>
    <w:rsid w:val="00401630"/>
    <w:pPr>
      <w:suppressAutoHyphens/>
      <w:spacing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Teksttreci2">
    <w:name w:val="Tekst treści (2)_"/>
    <w:link w:val="Teksttreci20"/>
    <w:rsid w:val="00401630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01630"/>
    <w:pPr>
      <w:widowControl w:val="0"/>
      <w:shd w:val="clear" w:color="auto" w:fill="FFFFFF"/>
      <w:spacing w:before="180" w:after="180" w:line="0" w:lineRule="atLeast"/>
      <w:ind w:hanging="539"/>
      <w:jc w:val="both"/>
    </w:pPr>
    <w:rPr>
      <w:rFonts w:ascii="Sylfaen" w:eastAsia="Sylfaen" w:hAnsi="Sylfaen" w:cs="Sylfaen"/>
      <w:sz w:val="19"/>
      <w:szCs w:val="19"/>
    </w:rPr>
  </w:style>
  <w:style w:type="character" w:customStyle="1" w:styleId="Teksttreci8">
    <w:name w:val="Tekst treści (8)_"/>
    <w:link w:val="Teksttreci80"/>
    <w:rsid w:val="00401630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401630"/>
    <w:pPr>
      <w:widowControl w:val="0"/>
      <w:shd w:val="clear" w:color="auto" w:fill="FFFFFF"/>
      <w:spacing w:before="720" w:after="420" w:line="0" w:lineRule="atLeast"/>
      <w:ind w:hanging="328"/>
      <w:jc w:val="center"/>
    </w:pPr>
    <w:rPr>
      <w:rFonts w:ascii="Arial" w:eastAsia="Arial" w:hAnsi="Arial" w:cs="Arial"/>
      <w:sz w:val="14"/>
      <w:szCs w:val="14"/>
    </w:rPr>
  </w:style>
  <w:style w:type="character" w:customStyle="1" w:styleId="PogrubienieTeksttreci2Arial7pt">
    <w:name w:val="Pogrubienie;Tekst treści (2) + Arial;7 pt"/>
    <w:rsid w:val="00401630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Teksttreci2Arial7pt">
    <w:name w:val="Tekst treści (2) + Arial;7 pt"/>
    <w:rsid w:val="00401630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character" w:customStyle="1" w:styleId="Teksttreci2Arial7ptKursywa">
    <w:name w:val="Tekst treści (2) + Arial;7 pt;Kursywa"/>
    <w:rsid w:val="0040163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table" w:customStyle="1" w:styleId="TableNormal0">
    <w:name w:val="Table Normal_0"/>
    <w:uiPriority w:val="2"/>
    <w:semiHidden/>
    <w:unhideWhenUsed/>
    <w:qFormat/>
    <w:rsid w:val="0040163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01630"/>
    <w:pPr>
      <w:widowControl w:val="0"/>
      <w:spacing w:line="240" w:lineRule="auto"/>
      <w:ind w:left="103" w:right="308"/>
    </w:pPr>
    <w:rPr>
      <w:rFonts w:ascii="Arial" w:eastAsia="Arial" w:hAnsi="Arial" w:cs="Arial"/>
      <w:lang w:val="en-US"/>
    </w:rPr>
  </w:style>
  <w:style w:type="paragraph" w:customStyle="1" w:styleId="NormalBold">
    <w:name w:val="NormalBold"/>
    <w:basedOn w:val="Normalny"/>
    <w:link w:val="NormalBoldChar"/>
    <w:rsid w:val="00401630"/>
    <w:pPr>
      <w:widowControl w:val="0"/>
      <w:spacing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40163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40163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01630"/>
    <w:pPr>
      <w:spacing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0163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unhideWhenUsed/>
    <w:rsid w:val="0040163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01630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401630"/>
    <w:pPr>
      <w:numPr>
        <w:numId w:val="5"/>
      </w:numPr>
      <w:tabs>
        <w:tab w:val="clear" w:pos="850"/>
      </w:tabs>
      <w:spacing w:before="120" w:after="120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401630"/>
    <w:pPr>
      <w:numPr>
        <w:numId w:val="6"/>
      </w:numPr>
      <w:tabs>
        <w:tab w:val="clear" w:pos="1417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401630"/>
    <w:pPr>
      <w:numPr>
        <w:numId w:val="7"/>
      </w:numPr>
      <w:tabs>
        <w:tab w:val="clear" w:pos="85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401630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401630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401630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401630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401630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401630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401630"/>
    <w:pPr>
      <w:numPr>
        <w:numId w:val="8"/>
      </w:numPr>
      <w:tabs>
        <w:tab w:val="clear" w:pos="322"/>
      </w:tabs>
      <w:spacing w:before="120" w:after="120" w:line="240" w:lineRule="auto"/>
      <w:ind w:left="0" w:firstLine="0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customStyle="1" w:styleId="Rzymskie">
    <w:name w:val="Rzymskie"/>
    <w:basedOn w:val="Normalny"/>
    <w:link w:val="RzymskieZnakZnak"/>
    <w:rsid w:val="00401630"/>
    <w:pPr>
      <w:tabs>
        <w:tab w:val="num" w:pos="322"/>
      </w:tabs>
      <w:spacing w:line="240" w:lineRule="auto"/>
      <w:ind w:left="322" w:hanging="180"/>
      <w:jc w:val="both"/>
    </w:pPr>
    <w:rPr>
      <w:rFonts w:ascii="Times New Roman" w:eastAsia="Times New Roman" w:hAnsi="Times New Roman"/>
      <w:b/>
      <w:sz w:val="24"/>
      <w:szCs w:val="24"/>
    </w:rPr>
  </w:style>
  <w:style w:type="character" w:customStyle="1" w:styleId="RzymskieZnakZnak">
    <w:name w:val="Rzymskie Znak Znak"/>
    <w:link w:val="Rzymskie"/>
    <w:rsid w:val="0040163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ierozpoznanawzmianka1">
    <w:name w:val="Nierozpoznana wzmianka1"/>
    <w:uiPriority w:val="99"/>
    <w:unhideWhenUsed/>
    <w:rsid w:val="00401630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4016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unhideWhenUsed/>
    <w:rsid w:val="00401630"/>
    <w:rPr>
      <w:color w:val="800080"/>
      <w:u w:val="single"/>
    </w:rPr>
  </w:style>
  <w:style w:type="paragraph" w:customStyle="1" w:styleId="font5">
    <w:name w:val="font5"/>
    <w:basedOn w:val="Normalny"/>
    <w:rsid w:val="00401630"/>
    <w:pPr>
      <w:spacing w:before="100" w:beforeAutospacing="1" w:after="100" w:afterAutospacing="1" w:line="240" w:lineRule="auto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font6">
    <w:name w:val="font6"/>
    <w:basedOn w:val="Normalny"/>
    <w:rsid w:val="004016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80">
    <w:name w:val="xl80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81">
    <w:name w:val="xl81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CCCCC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83">
    <w:name w:val="xl83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CCC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84">
    <w:name w:val="xl84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85">
    <w:name w:val="xl85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86">
    <w:name w:val="xl86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87">
    <w:name w:val="xl87"/>
    <w:basedOn w:val="Normalny"/>
    <w:rsid w:val="0040163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88">
    <w:name w:val="xl88"/>
    <w:basedOn w:val="Normalny"/>
    <w:rsid w:val="004016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90">
    <w:name w:val="xl90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91">
    <w:name w:val="xl91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92">
    <w:name w:val="xl92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93">
    <w:name w:val="xl93"/>
    <w:basedOn w:val="Normalny"/>
    <w:rsid w:val="004016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016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96">
    <w:name w:val="xl96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97">
    <w:name w:val="xl97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98">
    <w:name w:val="xl98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pl-PL"/>
    </w:rPr>
  </w:style>
  <w:style w:type="paragraph" w:customStyle="1" w:styleId="xl99">
    <w:name w:val="xl99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8"/>
      <w:szCs w:val="18"/>
      <w:lang w:eastAsia="pl-PL"/>
    </w:rPr>
  </w:style>
  <w:style w:type="paragraph" w:customStyle="1" w:styleId="xl100">
    <w:name w:val="xl100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8"/>
      <w:szCs w:val="18"/>
      <w:lang w:eastAsia="pl-PL"/>
    </w:rPr>
  </w:style>
  <w:style w:type="paragraph" w:customStyle="1" w:styleId="xl101">
    <w:name w:val="xl101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02">
    <w:name w:val="xl102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03">
    <w:name w:val="xl103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05">
    <w:name w:val="xl105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06">
    <w:name w:val="xl106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08">
    <w:name w:val="xl108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09">
    <w:name w:val="xl109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0">
    <w:name w:val="xl110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1">
    <w:name w:val="xl111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2">
    <w:name w:val="xl112"/>
    <w:basedOn w:val="Normalny"/>
    <w:rsid w:val="004016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3">
    <w:name w:val="xl113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rsid w:val="004016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5">
    <w:name w:val="xl115"/>
    <w:basedOn w:val="Normalny"/>
    <w:rsid w:val="004016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6">
    <w:name w:val="xl116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7">
    <w:name w:val="xl117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8">
    <w:name w:val="xl118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19">
    <w:name w:val="xl119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20">
    <w:name w:val="xl120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21">
    <w:name w:val="xl121"/>
    <w:basedOn w:val="Normalny"/>
    <w:rsid w:val="0040163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22">
    <w:name w:val="xl122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23">
    <w:name w:val="xl123"/>
    <w:basedOn w:val="Normalny"/>
    <w:rsid w:val="0040163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25">
    <w:name w:val="xl125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26">
    <w:name w:val="xl126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27">
    <w:name w:val="xl127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28">
    <w:name w:val="xl128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29">
    <w:name w:val="xl129"/>
    <w:basedOn w:val="Normalny"/>
    <w:rsid w:val="004016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30">
    <w:name w:val="xl130"/>
    <w:basedOn w:val="Normalny"/>
    <w:rsid w:val="004016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31">
    <w:name w:val="xl131"/>
    <w:basedOn w:val="Normalny"/>
    <w:rsid w:val="004016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32">
    <w:name w:val="xl132"/>
    <w:basedOn w:val="Normalny"/>
    <w:rsid w:val="004016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33">
    <w:name w:val="xl133"/>
    <w:basedOn w:val="Normalny"/>
    <w:rsid w:val="0040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34">
    <w:name w:val="xl134"/>
    <w:basedOn w:val="Normalny"/>
    <w:rsid w:val="00401630"/>
    <w:pPr>
      <w:pBdr>
        <w:top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40163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/>
      <w:b/>
      <w:bCs/>
      <w:sz w:val="18"/>
      <w:szCs w:val="18"/>
      <w:lang w:eastAsia="pl-PL"/>
    </w:rPr>
  </w:style>
  <w:style w:type="paragraph" w:customStyle="1" w:styleId="xl136">
    <w:name w:val="xl136"/>
    <w:basedOn w:val="Normalny"/>
    <w:rsid w:val="00401630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37">
    <w:name w:val="xl137"/>
    <w:basedOn w:val="Normalny"/>
    <w:rsid w:val="004016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pl-PL"/>
    </w:rPr>
  </w:style>
  <w:style w:type="paragraph" w:customStyle="1" w:styleId="xl138">
    <w:name w:val="xl138"/>
    <w:basedOn w:val="Normalny"/>
    <w:rsid w:val="00401630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401630"/>
    <w:pPr>
      <w:suppressLineNumbers/>
      <w:suppressAutoHyphens/>
      <w:spacing w:after="200"/>
    </w:pPr>
    <w:rPr>
      <w:rFonts w:ascii="Arial" w:eastAsia="Arial" w:hAnsi="Arial" w:cs="Tahoma"/>
      <w:lang w:eastAsia="ar-SA"/>
    </w:rPr>
  </w:style>
  <w:style w:type="paragraph" w:customStyle="1" w:styleId="tm">
    <w:name w:val="tm"/>
    <w:basedOn w:val="Normalny"/>
    <w:rsid w:val="00401630"/>
    <w:pPr>
      <w:spacing w:line="240" w:lineRule="auto"/>
      <w:ind w:left="480" w:hanging="48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401630"/>
    <w:pPr>
      <w:widowControl w:val="0"/>
      <w:autoSpaceDE w:val="0"/>
      <w:autoSpaceDN w:val="0"/>
      <w:adjustRightInd w:val="0"/>
      <w:spacing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6">
    <w:name w:val="Font Style16"/>
    <w:uiPriority w:val="99"/>
    <w:rsid w:val="0040163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4">
    <w:name w:val="Font Style24"/>
    <w:uiPriority w:val="99"/>
    <w:rsid w:val="00401630"/>
    <w:rPr>
      <w:rFonts w:ascii="Times New Roman" w:hAnsi="Times New Roman" w:cs="Times New Roman"/>
      <w:color w:val="000000"/>
      <w:sz w:val="24"/>
      <w:szCs w:val="24"/>
    </w:rPr>
  </w:style>
  <w:style w:type="paragraph" w:customStyle="1" w:styleId="Kropka">
    <w:name w:val="Kropka"/>
    <w:basedOn w:val="Normalny"/>
    <w:rsid w:val="00401630"/>
    <w:pPr>
      <w:tabs>
        <w:tab w:val="num" w:pos="284"/>
      </w:tabs>
      <w:spacing w:line="240" w:lineRule="auto"/>
      <w:ind w:left="567" w:hanging="283"/>
      <w:jc w:val="both"/>
    </w:pPr>
    <w:rPr>
      <w:rFonts w:ascii="Arial" w:eastAsia="Times New Roman" w:hAnsi="Arial"/>
      <w:szCs w:val="20"/>
      <w:lang w:eastAsia="ar-SA"/>
    </w:rPr>
  </w:style>
  <w:style w:type="character" w:customStyle="1" w:styleId="xbe">
    <w:name w:val="_xbe"/>
    <w:rsid w:val="00401630"/>
  </w:style>
  <w:style w:type="character" w:customStyle="1" w:styleId="tekstdokbold">
    <w:name w:val="tekst dok. bold"/>
    <w:uiPriority w:val="99"/>
    <w:rsid w:val="00401630"/>
    <w:rPr>
      <w:b/>
    </w:rPr>
  </w:style>
  <w:style w:type="paragraph" w:customStyle="1" w:styleId="tekstdokumentu">
    <w:name w:val="tekst dokumentu"/>
    <w:basedOn w:val="Normalny"/>
    <w:autoRedefine/>
    <w:uiPriority w:val="99"/>
    <w:rsid w:val="00401630"/>
    <w:pPr>
      <w:spacing w:before="120" w:after="120" w:line="240" w:lineRule="auto"/>
      <w:ind w:left="1680" w:hanging="168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401630"/>
    <w:pPr>
      <w:spacing w:before="120" w:after="0"/>
      <w:ind w:left="1678" w:hanging="1678"/>
    </w:pPr>
    <w:rPr>
      <w:b/>
      <w:sz w:val="24"/>
    </w:rPr>
  </w:style>
  <w:style w:type="character" w:styleId="Pogrubienie">
    <w:name w:val="Strong"/>
    <w:qFormat/>
    <w:rsid w:val="00401630"/>
    <w:rPr>
      <w:b/>
      <w:bCs/>
    </w:rPr>
  </w:style>
  <w:style w:type="paragraph" w:styleId="Lista">
    <w:name w:val="List"/>
    <w:basedOn w:val="Normalny"/>
    <w:uiPriority w:val="99"/>
    <w:rsid w:val="00401630"/>
    <w:pPr>
      <w:spacing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3">
    <w:name w:val="3"/>
    <w:basedOn w:val="Normalny"/>
    <w:next w:val="Tekstprzypisudolnego"/>
    <w:semiHidden/>
    <w:rsid w:val="00401630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Tekstprzypisudolnego"/>
    <w:semiHidden/>
    <w:rsid w:val="00401630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10">
    <w:name w:val="1"/>
    <w:basedOn w:val="Normalny"/>
    <w:next w:val="Nagwek"/>
    <w:rsid w:val="00401630"/>
    <w:pPr>
      <w:tabs>
        <w:tab w:val="center" w:pos="4153"/>
        <w:tab w:val="right" w:pos="8306"/>
      </w:tabs>
      <w:spacing w:line="24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numerowanie">
    <w:name w:val="numerowanie"/>
    <w:basedOn w:val="Normalny"/>
    <w:autoRedefine/>
    <w:rsid w:val="00401630"/>
    <w:pPr>
      <w:tabs>
        <w:tab w:val="num" w:pos="360"/>
      </w:tabs>
      <w:spacing w:line="240" w:lineRule="auto"/>
      <w:jc w:val="both"/>
    </w:pPr>
    <w:rPr>
      <w:rFonts w:ascii="Times New Roman" w:eastAsia="Times New Roman" w:hAnsi="Times New Roman"/>
      <w:sz w:val="24"/>
      <w:lang w:eastAsia="pl-PL"/>
    </w:rPr>
  </w:style>
  <w:style w:type="paragraph" w:customStyle="1" w:styleId="Nagwekstrony">
    <w:name w:val="Nag?—wek strony"/>
    <w:basedOn w:val="Normalny"/>
    <w:rsid w:val="0040163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401630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A">
    <w:name w:val="A"/>
    <w:rsid w:val="00401630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kstprzypisukocowego1">
    <w:name w:val="Tekst przypisu końcowego1"/>
    <w:basedOn w:val="Normalny"/>
    <w:rsid w:val="00401630"/>
    <w:pPr>
      <w:spacing w:before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xt10">
    <w:name w:val="Text_1"/>
    <w:basedOn w:val="Normalny"/>
    <w:rsid w:val="00401630"/>
    <w:pPr>
      <w:spacing w:after="120" w:line="240" w:lineRule="auto"/>
      <w:ind w:left="425" w:hanging="425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">
    <w:name w:val="B"/>
    <w:rsid w:val="00401630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topkaZnak1">
    <w:name w:val="Stopka Znak1"/>
    <w:uiPriority w:val="99"/>
    <w:locked/>
    <w:rsid w:val="00401630"/>
  </w:style>
  <w:style w:type="paragraph" w:styleId="Bezodstpw">
    <w:name w:val="No Spacing"/>
    <w:aliases w:val="BW-TEKST,Tekst BW"/>
    <w:link w:val="BezodstpwZnak"/>
    <w:uiPriority w:val="1"/>
    <w:qFormat/>
    <w:rsid w:val="004016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aliases w:val="BW-TEKST Znak,Tekst BW Znak"/>
    <w:link w:val="Bezodstpw"/>
    <w:uiPriority w:val="1"/>
    <w:rsid w:val="00401630"/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401630"/>
    <w:rPr>
      <w:rFonts w:ascii="Segoe UI" w:hAnsi="Segoe UI" w:cs="Segoe UI" w:hint="default"/>
      <w:b/>
      <w:bCs/>
      <w:color w:val="000000"/>
      <w:sz w:val="16"/>
      <w:szCs w:val="16"/>
    </w:rPr>
  </w:style>
  <w:style w:type="character" w:customStyle="1" w:styleId="FontStyle12">
    <w:name w:val="Font Style12"/>
    <w:uiPriority w:val="99"/>
    <w:rsid w:val="00401630"/>
    <w:rPr>
      <w:rFonts w:ascii="Segoe UI" w:hAnsi="Segoe UI" w:cs="Segoe UI" w:hint="default"/>
      <w:color w:val="000000"/>
      <w:sz w:val="16"/>
      <w:szCs w:val="16"/>
    </w:rPr>
  </w:style>
  <w:style w:type="character" w:customStyle="1" w:styleId="txt-new">
    <w:name w:val="txt-new"/>
    <w:rsid w:val="00401630"/>
  </w:style>
  <w:style w:type="character" w:customStyle="1" w:styleId="tabulatory">
    <w:name w:val="tabulatory"/>
    <w:rsid w:val="00401630"/>
  </w:style>
  <w:style w:type="paragraph" w:customStyle="1" w:styleId="Style77">
    <w:name w:val="Style77"/>
    <w:basedOn w:val="Normalny"/>
    <w:uiPriority w:val="99"/>
    <w:rsid w:val="00401630"/>
    <w:pPr>
      <w:widowControl w:val="0"/>
      <w:autoSpaceDE w:val="0"/>
      <w:autoSpaceDN w:val="0"/>
      <w:adjustRightInd w:val="0"/>
      <w:spacing w:line="250" w:lineRule="exact"/>
      <w:ind w:hanging="533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257">
    <w:name w:val="Font Style257"/>
    <w:uiPriority w:val="99"/>
    <w:rsid w:val="00401630"/>
    <w:rPr>
      <w:rFonts w:ascii="Arial Narrow" w:hAnsi="Arial Narrow" w:cs="Arial Narrow"/>
      <w:color w:val="000000"/>
      <w:sz w:val="22"/>
      <w:szCs w:val="22"/>
    </w:rPr>
  </w:style>
  <w:style w:type="paragraph" w:customStyle="1" w:styleId="Style30">
    <w:name w:val="Style30"/>
    <w:basedOn w:val="Normalny"/>
    <w:uiPriority w:val="99"/>
    <w:rsid w:val="00401630"/>
    <w:pPr>
      <w:widowControl w:val="0"/>
      <w:autoSpaceDE w:val="0"/>
      <w:autoSpaceDN w:val="0"/>
      <w:adjustRightInd w:val="0"/>
      <w:spacing w:line="293" w:lineRule="exact"/>
      <w:ind w:hanging="422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customStyle="1" w:styleId="Style55">
    <w:name w:val="Style55"/>
    <w:basedOn w:val="Normalny"/>
    <w:uiPriority w:val="99"/>
    <w:rsid w:val="00401630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01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abstract">
    <w:name w:val="articleabstract"/>
    <w:rsid w:val="00401630"/>
  </w:style>
  <w:style w:type="character" w:customStyle="1" w:styleId="alb">
    <w:name w:val="a_lb"/>
    <w:rsid w:val="00401630"/>
  </w:style>
  <w:style w:type="character" w:customStyle="1" w:styleId="alb-s">
    <w:name w:val="a_lb-s"/>
    <w:rsid w:val="00401630"/>
  </w:style>
  <w:style w:type="character" w:styleId="Uwydatnienie">
    <w:name w:val="Emphasis"/>
    <w:uiPriority w:val="20"/>
    <w:qFormat/>
    <w:rsid w:val="00401630"/>
    <w:rPr>
      <w:i/>
      <w:iCs/>
    </w:rPr>
  </w:style>
  <w:style w:type="paragraph" w:styleId="Listapunktowana5">
    <w:name w:val="List Bullet 5"/>
    <w:basedOn w:val="Normalny"/>
    <w:rsid w:val="00401630"/>
    <w:pPr>
      <w:numPr>
        <w:numId w:val="19"/>
      </w:num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2">
    <w:name w:val="Style42"/>
    <w:basedOn w:val="Normalny"/>
    <w:uiPriority w:val="99"/>
    <w:rsid w:val="0040163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117">
    <w:name w:val="Font Style117"/>
    <w:uiPriority w:val="99"/>
    <w:rsid w:val="00401630"/>
    <w:rPr>
      <w:rFonts w:ascii="Arial Narrow" w:hAnsi="Arial Narrow" w:hint="default"/>
      <w:b/>
      <w:bCs w:val="0"/>
      <w:color w:val="000000"/>
      <w:sz w:val="50"/>
    </w:rPr>
  </w:style>
  <w:style w:type="character" w:customStyle="1" w:styleId="Normalny3">
    <w:name w:val="Normalny3"/>
    <w:rsid w:val="00401630"/>
  </w:style>
  <w:style w:type="paragraph" w:customStyle="1" w:styleId="normaltableau">
    <w:name w:val="normal_tableau"/>
    <w:basedOn w:val="Normalny"/>
    <w:uiPriority w:val="99"/>
    <w:rsid w:val="00401630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styleId="Lista-kontynuacja">
    <w:name w:val="List Continue"/>
    <w:basedOn w:val="Normalny"/>
    <w:uiPriority w:val="99"/>
    <w:rsid w:val="0040163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Styl">
    <w:name w:val="Styl"/>
    <w:basedOn w:val="Normalny"/>
    <w:next w:val="Nagwek"/>
    <w:uiPriority w:val="99"/>
    <w:rsid w:val="00401630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12">
    <w:name w:val="Head 1.2"/>
    <w:basedOn w:val="Normalny"/>
    <w:autoRedefine/>
    <w:uiPriority w:val="99"/>
    <w:rsid w:val="00401630"/>
    <w:pPr>
      <w:spacing w:before="100" w:beforeAutospacing="1" w:line="240" w:lineRule="auto"/>
      <w:jc w:val="both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Document1">
    <w:name w:val="Document 1"/>
    <w:uiPriority w:val="99"/>
    <w:rsid w:val="00401630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edek">
    <w:name w:val="edek"/>
    <w:basedOn w:val="Normalny"/>
    <w:uiPriority w:val="99"/>
    <w:rsid w:val="00401630"/>
    <w:pPr>
      <w:spacing w:line="240" w:lineRule="auto"/>
      <w:jc w:val="both"/>
    </w:pPr>
    <w:rPr>
      <w:rFonts w:ascii="PL Times New Roman" w:eastAsia="Times New Roman" w:hAnsi="PL Times New Roman"/>
      <w:sz w:val="24"/>
      <w:szCs w:val="20"/>
      <w:lang w:val="en-GB" w:eastAsia="pl-PL"/>
    </w:rPr>
  </w:style>
  <w:style w:type="paragraph" w:customStyle="1" w:styleId="StandardowyStandardowy1">
    <w:name w:val="Standardowy.Standardowy1"/>
    <w:uiPriority w:val="99"/>
    <w:rsid w:val="004016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uiPriority w:val="99"/>
    <w:rsid w:val="0040163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rsid w:val="00401630"/>
    <w:pPr>
      <w:spacing w:line="240" w:lineRule="auto"/>
      <w:jc w:val="both"/>
    </w:pPr>
    <w:rPr>
      <w:rFonts w:ascii="Times New Roman" w:eastAsia="Times New Roman" w:hAnsi="Times New Roman"/>
      <w:spacing w:val="12"/>
      <w:kern w:val="24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401630"/>
    <w:pPr>
      <w:spacing w:line="240" w:lineRule="auto"/>
      <w:jc w:val="center"/>
    </w:pPr>
    <w:rPr>
      <w:rFonts w:ascii="Times New Roman" w:eastAsia="Times New Roman" w:hAnsi="Times New Roman"/>
      <w:sz w:val="44"/>
      <w:szCs w:val="24"/>
      <w:lang w:eastAsia="pl-PL"/>
    </w:rPr>
  </w:style>
  <w:style w:type="paragraph" w:customStyle="1" w:styleId="paragraf">
    <w:name w:val="paragraf"/>
    <w:basedOn w:val="Normalny"/>
    <w:uiPriority w:val="99"/>
    <w:rsid w:val="00401630"/>
    <w:pPr>
      <w:keepNext/>
      <w:tabs>
        <w:tab w:val="right" w:leader="dot" w:pos="8789"/>
      </w:tabs>
      <w:spacing w:before="120" w:after="120" w:line="24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paragraph" w:styleId="Spistreci1">
    <w:name w:val="toc 1"/>
    <w:basedOn w:val="Normalny"/>
    <w:next w:val="Normalny"/>
    <w:uiPriority w:val="99"/>
    <w:semiHidden/>
    <w:rsid w:val="00401630"/>
    <w:pPr>
      <w:tabs>
        <w:tab w:val="right" w:leader="dot" w:pos="737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/>
      <w:b/>
      <w:caps/>
      <w:sz w:val="20"/>
      <w:szCs w:val="20"/>
      <w:lang w:eastAsia="pl-PL"/>
    </w:rPr>
  </w:style>
  <w:style w:type="paragraph" w:customStyle="1" w:styleId="xl25">
    <w:name w:val="xl25"/>
    <w:basedOn w:val="Normalny"/>
    <w:uiPriority w:val="99"/>
    <w:rsid w:val="004016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padokumentuZnak">
    <w:name w:val="Mapa dokumentu Znak"/>
    <w:link w:val="Mapadokumentu"/>
    <w:uiPriority w:val="99"/>
    <w:semiHidden/>
    <w:rsid w:val="00401630"/>
    <w:rPr>
      <w:rFonts w:ascii="Tahoma" w:eastAsia="Times New Roman" w:hAnsi="Tahoma" w:cs="Tahoma"/>
      <w:shd w:val="clear" w:color="auto" w:fill="000080"/>
    </w:rPr>
  </w:style>
  <w:style w:type="paragraph" w:styleId="Mapadokumentu">
    <w:name w:val="Document Map"/>
    <w:basedOn w:val="Normalny"/>
    <w:link w:val="MapadokumentuZnak"/>
    <w:uiPriority w:val="99"/>
    <w:semiHidden/>
    <w:rsid w:val="00401630"/>
    <w:pPr>
      <w:shd w:val="clear" w:color="auto" w:fill="000080"/>
      <w:spacing w:line="240" w:lineRule="auto"/>
    </w:pPr>
    <w:rPr>
      <w:rFonts w:ascii="Tahoma" w:eastAsia="Times New Roman" w:hAnsi="Tahoma" w:cs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401630"/>
    <w:rPr>
      <w:rFonts w:ascii="Segoe UI" w:eastAsia="Calibri" w:hAnsi="Segoe UI" w:cs="Segoe UI"/>
      <w:sz w:val="16"/>
      <w:szCs w:val="16"/>
    </w:rPr>
  </w:style>
  <w:style w:type="paragraph" w:customStyle="1" w:styleId="listparagraphcxspnazwisko">
    <w:name w:val="listparagraphcxspnazwisko"/>
    <w:basedOn w:val="Normalny"/>
    <w:uiPriority w:val="99"/>
    <w:rsid w:val="004016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401630"/>
    <w:pPr>
      <w:numPr>
        <w:ilvl w:val="1"/>
      </w:numPr>
      <w:spacing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40163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customStyle="1" w:styleId="tyt">
    <w:name w:val="tyt"/>
    <w:basedOn w:val="Normalny"/>
    <w:rsid w:val="00401630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1Znak">
    <w:name w:val="1) Znak"/>
    <w:rsid w:val="00401630"/>
    <w:rPr>
      <w:rFonts w:ascii="FrankfurtGothic" w:hAnsi="FrankfurtGothic" w:hint="default"/>
      <w:snapToGrid w:val="0"/>
      <w:color w:val="000000"/>
      <w:sz w:val="17"/>
      <w:lang w:val="pl-PL" w:eastAsia="pl-PL" w:bidi="ar-SA"/>
    </w:rPr>
  </w:style>
  <w:style w:type="paragraph" w:customStyle="1" w:styleId="xl63">
    <w:name w:val="xl63"/>
    <w:basedOn w:val="Normalny"/>
    <w:rsid w:val="0040163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color w:val="993366"/>
      <w:sz w:val="24"/>
      <w:szCs w:val="24"/>
      <w:lang w:eastAsia="pl-PL"/>
    </w:rPr>
  </w:style>
  <w:style w:type="paragraph" w:customStyle="1" w:styleId="xl64">
    <w:name w:val="xl64"/>
    <w:basedOn w:val="Normalny"/>
    <w:rsid w:val="0040163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65">
    <w:name w:val="xl65"/>
    <w:basedOn w:val="Normalny"/>
    <w:rsid w:val="004016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color w:val="993366"/>
      <w:sz w:val="24"/>
      <w:szCs w:val="24"/>
      <w:lang w:eastAsia="pl-PL"/>
    </w:rPr>
  </w:style>
  <w:style w:type="paragraph" w:customStyle="1" w:styleId="xl66">
    <w:name w:val="xl66"/>
    <w:basedOn w:val="Normalny"/>
    <w:rsid w:val="0040163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4016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4016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xl69">
    <w:name w:val="xl69"/>
    <w:basedOn w:val="Normalny"/>
    <w:rsid w:val="0040163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xl70">
    <w:name w:val="xl70"/>
    <w:basedOn w:val="Normalny"/>
    <w:rsid w:val="0040163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40163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xl74">
    <w:name w:val="xl74"/>
    <w:basedOn w:val="Normalny"/>
    <w:rsid w:val="00401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xl75">
    <w:name w:val="xl75"/>
    <w:basedOn w:val="Normalny"/>
    <w:rsid w:val="00401630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color w:val="993366"/>
      <w:sz w:val="24"/>
      <w:szCs w:val="24"/>
      <w:lang w:eastAsia="pl-PL"/>
    </w:rPr>
  </w:style>
  <w:style w:type="paragraph" w:customStyle="1" w:styleId="xl76">
    <w:name w:val="xl76"/>
    <w:basedOn w:val="Normalny"/>
    <w:rsid w:val="0040163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4016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139">
    <w:name w:val="xl139"/>
    <w:basedOn w:val="Normalny"/>
    <w:rsid w:val="004016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40">
    <w:name w:val="xl140"/>
    <w:basedOn w:val="Normalny"/>
    <w:rsid w:val="004016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4016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4016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ook Antiqua" w:eastAsia="Times New Roman" w:hAnsi="Book Antiqua"/>
      <w:b/>
      <w:bCs/>
      <w:sz w:val="24"/>
      <w:szCs w:val="24"/>
      <w:lang w:eastAsia="pl-PL"/>
    </w:rPr>
  </w:style>
  <w:style w:type="paragraph" w:customStyle="1" w:styleId="akapitzlist10">
    <w:name w:val="akapitzlist1"/>
    <w:basedOn w:val="Normalny"/>
    <w:rsid w:val="004016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object">
    <w:name w:val="object"/>
    <w:rsid w:val="00401630"/>
  </w:style>
  <w:style w:type="paragraph" w:customStyle="1" w:styleId="Akapitzlist2">
    <w:name w:val="Akapit z listą2"/>
    <w:basedOn w:val="Normalny"/>
    <w:rsid w:val="00401630"/>
    <w:pPr>
      <w:spacing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682DC9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82DC9"/>
    <w:pPr>
      <w:widowControl w:val="0"/>
      <w:shd w:val="clear" w:color="auto" w:fill="FFFFFF"/>
      <w:spacing w:before="300" w:after="300" w:line="0" w:lineRule="atLeast"/>
      <w:jc w:val="both"/>
    </w:pPr>
    <w:rPr>
      <w:rFonts w:ascii="Arial" w:eastAsia="Arial" w:hAnsi="Arial" w:cs="Arial"/>
      <w:sz w:val="17"/>
      <w:szCs w:val="17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4211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rsid w:val="00557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73383-E919-46A6-86C7-0C614D25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1633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Frąckowiak Główny Specjalista ds. Kontroli Zarządczej</dc:creator>
  <cp:lastModifiedBy>Krzysztof Okołot Wydział Zamówień Publicznych</cp:lastModifiedBy>
  <cp:revision>6</cp:revision>
  <cp:lastPrinted>2026-02-25T12:58:00Z</cp:lastPrinted>
  <dcterms:created xsi:type="dcterms:W3CDTF">2026-03-18T12:17:00Z</dcterms:created>
  <dcterms:modified xsi:type="dcterms:W3CDTF">2026-03-19T10:05:00Z</dcterms:modified>
</cp:coreProperties>
</file>